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67274" w:rsidRDefault="00000000">
      <w:pPr>
        <w:keepNext/>
        <w:jc w:val="center"/>
      </w:pPr>
      <w:r>
        <w:rPr>
          <w:b/>
        </w:rPr>
        <w:t>References</w:t>
      </w:r>
    </w:p>
    <w:p w:rsidR="00367274" w:rsidRDefault="00000000">
      <w:pPr>
        <w:keepLines/>
        <w:ind w:left="720" w:hanging="720"/>
      </w:pPr>
      <w:r>
        <w:t xml:space="preserve">Burns, A., &amp; Dikilitas, K. (2024). </w:t>
      </w:r>
      <w:r>
        <w:rPr>
          <w:i/>
        </w:rPr>
        <w:t>The Routledge handbook of language teacher action research</w:t>
      </w:r>
      <w:r>
        <w:t>. Routledge.</w:t>
      </w:r>
    </w:p>
    <w:p w:rsidR="00367274" w:rsidRDefault="00000000">
      <w:pPr>
        <w:keepLines/>
        <w:ind w:left="720" w:hanging="720"/>
      </w:pPr>
      <w:r>
        <w:t xml:space="preserve">CAST (2024). </w:t>
      </w:r>
      <w:r>
        <w:rPr>
          <w:i/>
        </w:rPr>
        <w:t>Universal design for learning guidelines v3.0</w:t>
      </w:r>
      <w:r>
        <w:t>. CAST Publishing.</w:t>
      </w:r>
    </w:p>
    <w:p w:rsidR="00367274" w:rsidRDefault="00000000">
      <w:pPr>
        <w:keepLines/>
        <w:ind w:left="720" w:hanging="720"/>
      </w:pPr>
      <w:r>
        <w:t xml:space="preserve">Council of Europe (2020). </w:t>
      </w:r>
      <w:r>
        <w:rPr>
          <w:i/>
        </w:rPr>
        <w:t>CEFR companion volume</w:t>
      </w:r>
      <w:r>
        <w:t>. Council of Europe Publishing.</w:t>
      </w:r>
    </w:p>
    <w:p w:rsidR="00367274" w:rsidRDefault="00000000">
      <w:pPr>
        <w:keepLines/>
        <w:ind w:left="720" w:hanging="720"/>
      </w:pPr>
      <w:r>
        <w:t xml:space="preserve">East, M. (2021). </w:t>
      </w:r>
      <w:r>
        <w:rPr>
          <w:i/>
        </w:rPr>
        <w:t>The Routledge handbook of task-based language teaching</w:t>
      </w:r>
      <w:r>
        <w:t>. Routledge.</w:t>
      </w:r>
    </w:p>
    <w:p w:rsidR="00367274" w:rsidRDefault="00000000">
      <w:pPr>
        <w:keepLines/>
        <w:ind w:left="720" w:hanging="720"/>
      </w:pPr>
      <w:r>
        <w:t xml:space="preserve">Echevarria, J., Vogt, M., &amp; Short, D. (2025). </w:t>
      </w:r>
      <w:r>
        <w:rPr>
          <w:i/>
        </w:rPr>
        <w:t>Making content comprehensible: The SIOP model</w:t>
      </w:r>
      <w:r>
        <w:t>. Pearson.</w:t>
      </w:r>
    </w:p>
    <w:p w:rsidR="00367274" w:rsidRDefault="00000000">
      <w:pPr>
        <w:keepLines/>
        <w:ind w:left="720" w:hanging="720"/>
      </w:pPr>
      <w:r>
        <w:t xml:space="preserve">Farrell, T. S. C. (2019). </w:t>
      </w:r>
      <w:r>
        <w:rPr>
          <w:i/>
        </w:rPr>
        <w:t>Reflective practice in ELT</w:t>
      </w:r>
      <w:r>
        <w:t>. Equinox Publishing.</w:t>
      </w:r>
    </w:p>
    <w:p w:rsidR="00367274" w:rsidRDefault="00000000">
      <w:pPr>
        <w:keepLines/>
        <w:ind w:left="720" w:hanging="720"/>
      </w:pPr>
      <w:r>
        <w:t xml:space="preserve">Fulcher, G., &amp; Harding, L. (2020). </w:t>
      </w:r>
      <w:r>
        <w:rPr>
          <w:i/>
        </w:rPr>
        <w:t>The Routledge handbook of language testing</w:t>
      </w:r>
      <w:r>
        <w:t xml:space="preserve"> (2nd ed.). Routledge.</w:t>
      </w:r>
    </w:p>
    <w:p w:rsidR="00367274" w:rsidRDefault="00000000">
      <w:pPr>
        <w:keepLines/>
        <w:ind w:left="720" w:hanging="720"/>
      </w:pPr>
      <w:r>
        <w:t xml:space="preserve">Harmer, J. (2015). </w:t>
      </w:r>
      <w:r>
        <w:rPr>
          <w:i/>
        </w:rPr>
        <w:t>The practice of English language teaching</w:t>
      </w:r>
      <w:r>
        <w:t xml:space="preserve"> (5th ed.). Pearson Education.</w:t>
      </w:r>
    </w:p>
    <w:p w:rsidR="00367274" w:rsidRDefault="00000000">
      <w:pPr>
        <w:keepLines/>
        <w:ind w:left="720" w:hanging="720"/>
      </w:pPr>
      <w:r>
        <w:t xml:space="preserve">MEB (2024). </w:t>
      </w:r>
      <w:r>
        <w:rPr>
          <w:i/>
        </w:rPr>
        <w:t>Türkiye Yüzyılı Maarif Modeli: Ortak metin ve programlar</w:t>
      </w:r>
      <w:r>
        <w:t>. Millî Eğitim Bakanlığı Yayınları.</w:t>
      </w:r>
    </w:p>
    <w:p w:rsidR="00367274" w:rsidRDefault="00000000">
      <w:pPr>
        <w:keepLines/>
        <w:ind w:left="720" w:hanging="720"/>
      </w:pPr>
      <w:r>
        <w:t xml:space="preserve">Richards, J. C., &amp; Farrell, T. S. C. (2019). </w:t>
      </w:r>
      <w:r>
        <w:rPr>
          <w:i/>
        </w:rPr>
        <w:t>Practice teaching: A reflective approach</w:t>
      </w:r>
      <w:r>
        <w:t>. Cambridge University Press.</w:t>
      </w:r>
    </w:p>
    <w:sectPr w:rsidR="00367274" w:rsidSect="00034616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73A36" w:rsidRDefault="00173A36">
      <w:pPr>
        <w:spacing w:line="240" w:lineRule="auto"/>
      </w:pPr>
      <w:r>
        <w:separator/>
      </w:r>
    </w:p>
  </w:endnote>
  <w:endnote w:type="continuationSeparator" w:id="0">
    <w:p w:rsidR="00173A36" w:rsidRDefault="00173A3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73A36" w:rsidRDefault="00173A36">
      <w:pPr>
        <w:spacing w:line="240" w:lineRule="auto"/>
      </w:pPr>
      <w:r>
        <w:separator/>
      </w:r>
    </w:p>
  </w:footnote>
  <w:footnote w:type="continuationSeparator" w:id="0">
    <w:p w:rsidR="00173A36" w:rsidRDefault="00173A3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67274" w:rsidRDefault="00000000">
    <w:pPr>
      <w:pStyle w:val="stBilgi"/>
      <w:jc w:val="right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ara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ara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Arial" w:eastAsia="Arial" w:hAnsi="Arial" w:cs="Aria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Maddemi3"/>
      <w:lvlText w:val=""/>
      <w:lvlJc w:val="left"/>
      <w:pPr>
        <w:tabs>
          <w:tab w:val="num" w:pos="1080"/>
        </w:tabs>
        <w:ind w:left="1080" w:hanging="360"/>
      </w:pPr>
      <w:rPr>
        <w:rFonts w:ascii="Arial" w:eastAsia="Arial" w:hAnsi="Arial" w:cs="Aria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Maddemi2"/>
      <w:lvlText w:val="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ara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Arial" w:eastAsia="Arial" w:hAnsi="Arial" w:cs="Arial" w:hint="default"/>
      </w:rPr>
    </w:lvl>
  </w:abstractNum>
  <w:num w:numId="1" w16cid:durableId="1004165571">
    <w:abstractNumId w:val="8"/>
  </w:num>
  <w:num w:numId="2" w16cid:durableId="866914575">
    <w:abstractNumId w:val="6"/>
  </w:num>
  <w:num w:numId="3" w16cid:durableId="1465539019">
    <w:abstractNumId w:val="5"/>
  </w:num>
  <w:num w:numId="4" w16cid:durableId="988443257">
    <w:abstractNumId w:val="4"/>
  </w:num>
  <w:num w:numId="5" w16cid:durableId="505291631">
    <w:abstractNumId w:val="7"/>
  </w:num>
  <w:num w:numId="6" w16cid:durableId="39985977">
    <w:abstractNumId w:val="3"/>
  </w:num>
  <w:num w:numId="7" w16cid:durableId="1520390807">
    <w:abstractNumId w:val="2"/>
  </w:num>
  <w:num w:numId="8" w16cid:durableId="1683320915">
    <w:abstractNumId w:val="1"/>
  </w:num>
  <w:num w:numId="9" w16cid:durableId="720479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73A36"/>
    <w:rsid w:val="0029639D"/>
    <w:rsid w:val="00326F90"/>
    <w:rsid w:val="00367274"/>
    <w:rsid w:val="004219D7"/>
    <w:rsid w:val="00AA1D8D"/>
    <w:rsid w:val="00B47730"/>
    <w:rsid w:val="00CB0664"/>
    <w:rsid w:val="00D1229C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49A54989-1379-3A40-BCD1-58BE2B0CA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0" w:line="480" w:lineRule="auto"/>
    </w:pPr>
    <w:rPr>
      <w:rFonts w:cs="Arial"/>
      <w:color w:val="000000"/>
    </w:rPr>
  </w:style>
  <w:style w:type="paragraph" w:styleId="Balk1">
    <w:name w:val="heading 1"/>
    <w:basedOn w:val="Normal"/>
    <w:next w:val="Normal"/>
    <w:link w:val="Balk1Char"/>
    <w:uiPriority w:val="9"/>
    <w:qFormat/>
    <w:rsid w:val="00FC693F"/>
    <w:pPr>
      <w:keepNext/>
      <w:keepLines/>
      <w:spacing w:before="480"/>
      <w:outlineLvl w:val="0"/>
    </w:pPr>
    <w:rPr>
      <w:rFonts w:cstheme="majorBidi"/>
      <w:b/>
      <w:bCs/>
      <w:color w:val="585858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C693F"/>
    <w:pPr>
      <w:keepNext/>
      <w:keepLines/>
      <w:spacing w:before="200"/>
      <w:outlineLvl w:val="1"/>
    </w:pPr>
    <w:rPr>
      <w:rFonts w:cstheme="majorBidi"/>
      <w:b/>
      <w:bCs/>
      <w:color w:val="797979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C693F"/>
    <w:pPr>
      <w:keepNext/>
      <w:keepLines/>
      <w:spacing w:before="200"/>
      <w:outlineLvl w:val="2"/>
    </w:pPr>
    <w:rPr>
      <w:rFonts w:cstheme="majorBidi"/>
      <w:b/>
      <w:bCs/>
      <w:color w:val="797979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C693F"/>
    <w:pPr>
      <w:keepNext/>
      <w:keepLines/>
      <w:spacing w:before="200"/>
      <w:outlineLvl w:val="3"/>
    </w:pPr>
    <w:rPr>
      <w:rFonts w:cstheme="majorBidi"/>
      <w:b/>
      <w:bCs/>
      <w:i/>
      <w:iCs/>
      <w:color w:val="797979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C693F"/>
    <w:pPr>
      <w:keepNext/>
      <w:keepLines/>
      <w:spacing w:before="200"/>
      <w:outlineLvl w:val="4"/>
    </w:pPr>
    <w:rPr>
      <w:rFonts w:cstheme="majorBidi"/>
      <w:color w:val="3B3B3B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C693F"/>
    <w:pPr>
      <w:keepNext/>
      <w:keepLines/>
      <w:spacing w:before="200"/>
      <w:outlineLvl w:val="5"/>
    </w:pPr>
    <w:rPr>
      <w:rFonts w:cstheme="majorBidi"/>
      <w:i/>
      <w:iCs/>
      <w:color w:val="3B3B3B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C693F"/>
    <w:pPr>
      <w:keepNext/>
      <w:keepLines/>
      <w:spacing w:before="200"/>
      <w:outlineLvl w:val="6"/>
    </w:pPr>
    <w:rPr>
      <w:rFonts w:cstheme="majorBidi"/>
      <w:i/>
      <w:iCs/>
      <w:color w:val="40404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C693F"/>
    <w:pPr>
      <w:keepNext/>
      <w:keepLines/>
      <w:spacing w:before="200"/>
      <w:outlineLvl w:val="7"/>
    </w:pPr>
    <w:rPr>
      <w:rFonts w:cstheme="majorBidi"/>
      <w:color w:val="797979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C693F"/>
    <w:pPr>
      <w:keepNext/>
      <w:keepLines/>
      <w:spacing w:before="200"/>
      <w:outlineLvl w:val="8"/>
    </w:pPr>
    <w:rPr>
      <w:rFonts w:cstheme="majorBidi"/>
      <w:i/>
      <w:iCs/>
      <w:color w:val="404040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618BF"/>
    <w:pPr>
      <w:tabs>
        <w:tab w:val="center" w:pos="4680"/>
        <w:tab w:val="right" w:pos="9360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618BF"/>
  </w:style>
  <w:style w:type="paragraph" w:styleId="AltBilgi">
    <w:name w:val="footer"/>
    <w:basedOn w:val="Normal"/>
    <w:link w:val="AltBilgiChar"/>
    <w:uiPriority w:val="99"/>
    <w:unhideWhenUsed/>
    <w:rsid w:val="00E618BF"/>
    <w:pPr>
      <w:tabs>
        <w:tab w:val="center" w:pos="4680"/>
        <w:tab w:val="right" w:pos="9360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618BF"/>
  </w:style>
  <w:style w:type="paragraph" w:styleId="AralkYok">
    <w:name w:val="No Spacing"/>
    <w:uiPriority w:val="1"/>
    <w:qFormat/>
    <w:rsid w:val="00FC693F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FC693F"/>
    <w:rPr>
      <w:rFonts w:ascii="Arial" w:eastAsia="Arial" w:hAnsi="Arial" w:cstheme="majorBidi"/>
      <w:b/>
      <w:bCs/>
      <w:color w:val="585858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FC693F"/>
    <w:rPr>
      <w:rFonts w:ascii="Arial" w:eastAsia="Arial" w:hAnsi="Arial" w:cstheme="majorBidi"/>
      <w:b/>
      <w:bCs/>
      <w:color w:val="797979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FC693F"/>
    <w:rPr>
      <w:rFonts w:ascii="Arial" w:eastAsia="Arial" w:hAnsi="Arial" w:cstheme="majorBidi"/>
      <w:b/>
      <w:bCs/>
      <w:color w:val="797979"/>
    </w:rPr>
  </w:style>
  <w:style w:type="paragraph" w:styleId="KonuBal">
    <w:name w:val="Title"/>
    <w:basedOn w:val="Normal"/>
    <w:next w:val="Normal"/>
    <w:link w:val="KonuBalChar"/>
    <w:uiPriority w:val="10"/>
    <w:qFormat/>
    <w:rsid w:val="00FC693F"/>
    <w:pPr>
      <w:pBdr>
        <w:bottom w:val="single" w:sz="8" w:space="4" w:color="797979"/>
      </w:pBdr>
      <w:spacing w:after="300" w:line="240" w:lineRule="auto"/>
      <w:contextualSpacing/>
    </w:pPr>
    <w:rPr>
      <w:rFonts w:cstheme="majorBidi"/>
      <w:color w:val="313131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C693F"/>
    <w:rPr>
      <w:rFonts w:ascii="Arial" w:eastAsia="Arial" w:hAnsi="Arial" w:cstheme="majorBidi"/>
      <w:color w:val="313131"/>
      <w:spacing w:val="5"/>
      <w:kern w:val="28"/>
      <w:sz w:val="52"/>
      <w:szCs w:val="52"/>
    </w:rPr>
  </w:style>
  <w:style w:type="paragraph" w:styleId="Altyaz">
    <w:name w:val="Subtitle"/>
    <w:basedOn w:val="Normal"/>
    <w:next w:val="Normal"/>
    <w:link w:val="AltyazChar"/>
    <w:uiPriority w:val="11"/>
    <w:qFormat/>
    <w:rsid w:val="00FC693F"/>
    <w:pPr>
      <w:numPr>
        <w:ilvl w:val="1"/>
      </w:numPr>
    </w:pPr>
    <w:rPr>
      <w:rFonts w:cstheme="majorBidi"/>
      <w:i/>
      <w:iCs/>
      <w:color w:val="797979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FC693F"/>
    <w:rPr>
      <w:rFonts w:ascii="Arial" w:eastAsia="Arial" w:hAnsi="Arial" w:cstheme="majorBidi"/>
      <w:i/>
      <w:iCs/>
      <w:color w:val="797979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unhideWhenUsed/>
    <w:rsid w:val="00AA1D8D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AA1D8D"/>
  </w:style>
  <w:style w:type="paragraph" w:styleId="GvdeMetni2">
    <w:name w:val="Body Text 2"/>
    <w:basedOn w:val="Normal"/>
    <w:link w:val="GvdeMetni2Char"/>
    <w:uiPriority w:val="99"/>
    <w:unhideWhenUsed/>
    <w:rsid w:val="00AA1D8D"/>
    <w:pPr>
      <w:spacing w:after="120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AA1D8D"/>
  </w:style>
  <w:style w:type="paragraph" w:styleId="GvdeMetni3">
    <w:name w:val="Body Text 3"/>
    <w:basedOn w:val="Normal"/>
    <w:link w:val="GvdeMetni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Maddem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Maddem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Maddem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ara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ara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ara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Devam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Devam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Devam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Metni">
    <w:name w:val="macro"/>
    <w:link w:val="MakroMetni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cs="Arial"/>
      <w:sz w:val="20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rsid w:val="0029639D"/>
    <w:rPr>
      <w:rFonts w:ascii="Arial" w:eastAsia="Arial" w:hAnsi="Arial" w:cs="Arial"/>
      <w:sz w:val="20"/>
      <w:szCs w:val="20"/>
    </w:rPr>
  </w:style>
  <w:style w:type="paragraph" w:styleId="Alnt">
    <w:name w:val="Quote"/>
    <w:basedOn w:val="Normal"/>
    <w:next w:val="Normal"/>
    <w:link w:val="AlntChar"/>
    <w:uiPriority w:val="29"/>
    <w:qFormat/>
    <w:rsid w:val="00FC693F"/>
    <w:rPr>
      <w:i/>
      <w:iCs/>
    </w:rPr>
  </w:style>
  <w:style w:type="character" w:customStyle="1" w:styleId="AlntChar">
    <w:name w:val="Alıntı Char"/>
    <w:basedOn w:val="VarsaylanParagrafYazTipi"/>
    <w:link w:val="Alnt"/>
    <w:uiPriority w:val="29"/>
    <w:rsid w:val="00FC693F"/>
    <w:rPr>
      <w:i/>
      <w:iCs/>
      <w:color w:val="000000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C693F"/>
    <w:rPr>
      <w:rFonts w:ascii="Arial" w:eastAsia="Arial" w:hAnsi="Arial" w:cstheme="majorBidi"/>
      <w:b/>
      <w:bCs/>
      <w:i/>
      <w:iCs/>
      <w:color w:val="797979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C693F"/>
    <w:rPr>
      <w:rFonts w:ascii="Arial" w:eastAsia="Arial" w:hAnsi="Arial" w:cstheme="majorBidi"/>
      <w:color w:val="3B3B3B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C693F"/>
    <w:rPr>
      <w:rFonts w:ascii="Arial" w:eastAsia="Arial" w:hAnsi="Arial" w:cstheme="majorBidi"/>
      <w:i/>
      <w:iCs/>
      <w:color w:val="3B3B3B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C693F"/>
    <w:rPr>
      <w:rFonts w:ascii="Arial" w:eastAsia="Arial" w:hAnsi="Arial" w:cstheme="majorBidi"/>
      <w:i/>
      <w:iCs/>
      <w:color w:val="40404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C693F"/>
    <w:rPr>
      <w:rFonts w:ascii="Arial" w:eastAsia="Arial" w:hAnsi="Arial" w:cstheme="majorBidi"/>
      <w:color w:val="797979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C693F"/>
    <w:rPr>
      <w:rFonts w:ascii="Arial" w:eastAsia="Arial" w:hAnsi="Arial" w:cstheme="majorBidi"/>
      <w:i/>
      <w:iCs/>
      <w:color w:val="404040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797979"/>
      <w:sz w:val="18"/>
      <w:szCs w:val="18"/>
    </w:rPr>
  </w:style>
  <w:style w:type="character" w:styleId="Gl">
    <w:name w:val="Strong"/>
    <w:basedOn w:val="VarsaylanParagrafYazTipi"/>
    <w:uiPriority w:val="22"/>
    <w:qFormat/>
    <w:rsid w:val="00FC693F"/>
    <w:rPr>
      <w:b/>
      <w:bCs/>
    </w:rPr>
  </w:style>
  <w:style w:type="character" w:styleId="Vurgu">
    <w:name w:val="Emphasis"/>
    <w:basedOn w:val="VarsaylanParagrafYazTipi"/>
    <w:uiPriority w:val="20"/>
    <w:qFormat/>
    <w:rsid w:val="00FC693F"/>
    <w:rPr>
      <w:i/>
      <w:iCs/>
    </w:rPr>
  </w:style>
  <w:style w:type="paragraph" w:styleId="GlAlnt">
    <w:name w:val="Intense Quote"/>
    <w:basedOn w:val="Normal"/>
    <w:next w:val="Normal"/>
    <w:link w:val="GlAlntChar"/>
    <w:uiPriority w:val="30"/>
    <w:qFormat/>
    <w:rsid w:val="00FC693F"/>
    <w:pPr>
      <w:pBdr>
        <w:bottom w:val="single" w:sz="4" w:space="4" w:color="797979"/>
      </w:pBdr>
      <w:spacing w:before="200" w:after="280"/>
      <w:ind w:left="936" w:right="936"/>
    </w:pPr>
    <w:rPr>
      <w:b/>
      <w:bCs/>
      <w:i/>
      <w:iCs/>
      <w:color w:val="797979"/>
    </w:rPr>
  </w:style>
  <w:style w:type="character" w:customStyle="1" w:styleId="GlAlntChar">
    <w:name w:val="Güçlü Alıntı Char"/>
    <w:basedOn w:val="VarsaylanParagrafYazTipi"/>
    <w:link w:val="GlAlnt"/>
    <w:uiPriority w:val="30"/>
    <w:rsid w:val="00FC693F"/>
    <w:rPr>
      <w:b/>
      <w:bCs/>
      <w:i/>
      <w:iCs/>
      <w:color w:val="797979"/>
    </w:rPr>
  </w:style>
  <w:style w:type="character" w:styleId="HafifVurgulama">
    <w:name w:val="Subtle Emphasis"/>
    <w:basedOn w:val="VarsaylanParagrafYazTipi"/>
    <w:uiPriority w:val="19"/>
    <w:qFormat/>
    <w:rsid w:val="00FC693F"/>
    <w:rPr>
      <w:i/>
      <w:iCs/>
      <w:color w:val="808080"/>
    </w:rPr>
  </w:style>
  <w:style w:type="character" w:styleId="GlVurgulama">
    <w:name w:val="Intense Emphasis"/>
    <w:basedOn w:val="VarsaylanParagrafYazTipi"/>
    <w:uiPriority w:val="21"/>
    <w:qFormat/>
    <w:rsid w:val="00FC693F"/>
    <w:rPr>
      <w:b/>
      <w:bCs/>
      <w:i/>
      <w:iCs/>
      <w:color w:val="797979"/>
    </w:rPr>
  </w:style>
  <w:style w:type="character" w:styleId="HafifBavuru">
    <w:name w:val="Subtle Reference"/>
    <w:basedOn w:val="VarsaylanParagrafYazTipi"/>
    <w:uiPriority w:val="31"/>
    <w:qFormat/>
    <w:rsid w:val="00FC693F"/>
    <w:rPr>
      <w:smallCaps/>
      <w:color w:val="717171"/>
      <w:u w:val="single"/>
    </w:rPr>
  </w:style>
  <w:style w:type="character" w:styleId="GlBavuru">
    <w:name w:val="Intense Reference"/>
    <w:basedOn w:val="VarsaylanParagrafYazTipi"/>
    <w:uiPriority w:val="32"/>
    <w:qFormat/>
    <w:rsid w:val="00FC693F"/>
    <w:rPr>
      <w:b/>
      <w:bCs/>
      <w:smallCaps/>
      <w:color w:val="717171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C693F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C693F"/>
    <w:pPr>
      <w:outlineLvl w:val="9"/>
    </w:pPr>
  </w:style>
  <w:style w:type="table" w:styleId="TabloKlavuzu">
    <w:name w:val="Table Grid"/>
    <w:basedOn w:val="NormalTablo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">
    <w:name w:val="Light Shading"/>
    <w:basedOn w:val="NormalTablo"/>
    <w:uiPriority w:val="60"/>
    <w:rsid w:val="00FC693F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FC693F"/>
    <w:pPr>
      <w:spacing w:after="0" w:line="240" w:lineRule="auto"/>
    </w:pPr>
    <w:rPr>
      <w:color w:val="585858"/>
    </w:rPr>
    <w:tblPr>
      <w:tblStyleRowBandSize w:val="1"/>
      <w:tblStyleColBandSize w:val="1"/>
      <w:tblBorders>
        <w:top w:val="single" w:sz="8" w:space="0" w:color="797979"/>
        <w:bottom w:val="single" w:sz="8" w:space="0" w:color="79797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97979"/>
          <w:left w:val="nil"/>
          <w:bottom w:val="single" w:sz="8" w:space="0" w:color="79797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97979"/>
          <w:left w:val="nil"/>
          <w:bottom w:val="single" w:sz="8" w:space="0" w:color="79797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FC693F"/>
    <w:pPr>
      <w:spacing w:after="0" w:line="240" w:lineRule="auto"/>
    </w:pPr>
    <w:rPr>
      <w:color w:val="525252"/>
    </w:rPr>
    <w:tblPr>
      <w:tblStyleRowBandSize w:val="1"/>
      <w:tblStyleColBandSize w:val="1"/>
      <w:tblBorders>
        <w:top w:val="single" w:sz="8" w:space="0" w:color="717171"/>
        <w:bottom w:val="single" w:sz="8" w:space="0" w:color="71717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17171"/>
          <w:left w:val="nil"/>
          <w:bottom w:val="single" w:sz="8" w:space="0" w:color="71717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17171"/>
          <w:left w:val="nil"/>
          <w:bottom w:val="single" w:sz="8" w:space="0" w:color="71717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FC693F"/>
    <w:pPr>
      <w:spacing w:after="0" w:line="240" w:lineRule="auto"/>
    </w:pPr>
    <w:rPr>
      <w:color w:val="808080"/>
    </w:rPr>
    <w:tblPr>
      <w:tblStyleRowBandSize w:val="1"/>
      <w:tblStyleColBandSize w:val="1"/>
      <w:tblBorders>
        <w:top w:val="single" w:sz="8" w:space="0" w:color="A6A6A6"/>
        <w:bottom w:val="single" w:sz="8" w:space="0" w:color="A6A6A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6A6A6"/>
          <w:left w:val="nil"/>
          <w:bottom w:val="single" w:sz="8" w:space="0" w:color="A6A6A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6A6A6"/>
          <w:left w:val="nil"/>
          <w:bottom w:val="single" w:sz="8" w:space="0" w:color="A6A6A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FC693F"/>
    <w:pPr>
      <w:spacing w:after="0" w:line="240" w:lineRule="auto"/>
    </w:pPr>
    <w:rPr>
      <w:color w:val="555555"/>
    </w:rPr>
    <w:tblPr>
      <w:tblStyleRowBandSize w:val="1"/>
      <w:tblStyleColBandSize w:val="1"/>
      <w:tblBorders>
        <w:top w:val="single" w:sz="8" w:space="0" w:color="737373"/>
        <w:bottom w:val="single" w:sz="8" w:space="0" w:color="73737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37373"/>
          <w:left w:val="nil"/>
          <w:bottom w:val="single" w:sz="8" w:space="0" w:color="73737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37373"/>
          <w:left w:val="nil"/>
          <w:bottom w:val="single" w:sz="8" w:space="0" w:color="73737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FC693F"/>
    <w:pPr>
      <w:spacing w:after="0" w:line="240" w:lineRule="auto"/>
    </w:pPr>
    <w:rPr>
      <w:color w:val="6E6E6E"/>
    </w:rPr>
    <w:tblPr>
      <w:tblStyleRowBandSize w:val="1"/>
      <w:tblStyleColBandSize w:val="1"/>
      <w:tblBorders>
        <w:top w:val="single" w:sz="8" w:space="0" w:color="929292"/>
        <w:bottom w:val="single" w:sz="8" w:space="0" w:color="92929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29292"/>
          <w:left w:val="nil"/>
          <w:bottom w:val="single" w:sz="8" w:space="0" w:color="92929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29292"/>
          <w:left w:val="nil"/>
          <w:bottom w:val="single" w:sz="8" w:space="0" w:color="92929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AkGlgeleme-Vurgu6">
    <w:name w:val="Light Shading Accent 6"/>
    <w:basedOn w:val="NormalTablo"/>
    <w:uiPriority w:val="60"/>
    <w:rsid w:val="00FC693F"/>
    <w:pPr>
      <w:spacing w:after="0" w:line="240" w:lineRule="auto"/>
    </w:pPr>
    <w:rPr>
      <w:color w:val="848484"/>
    </w:rPr>
    <w:tblPr>
      <w:tblStyleRowBandSize w:val="1"/>
      <w:tblStyleColBandSize w:val="1"/>
      <w:tblBorders>
        <w:top w:val="single" w:sz="8" w:space="0" w:color="AAAAAA"/>
        <w:bottom w:val="single" w:sz="8" w:space="0" w:color="AAAAAA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AAAAA"/>
          <w:left w:val="nil"/>
          <w:bottom w:val="single" w:sz="8" w:space="0" w:color="AAAAAA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AAAAA"/>
          <w:left w:val="nil"/>
          <w:bottom w:val="single" w:sz="8" w:space="0" w:color="AAAAAA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AkListe">
    <w:name w:val="Light List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AkListe-Vurgu1">
    <w:name w:val="Light List Accent 1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797979"/>
        <w:left w:val="single" w:sz="8" w:space="0" w:color="797979"/>
        <w:bottom w:val="single" w:sz="8" w:space="0" w:color="797979"/>
        <w:right w:val="single" w:sz="8" w:space="0" w:color="7979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97979"/>
          <w:left w:val="single" w:sz="8" w:space="0" w:color="797979"/>
          <w:bottom w:val="single" w:sz="8" w:space="0" w:color="797979"/>
          <w:right w:val="single" w:sz="8" w:space="0" w:color="7979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97979"/>
          <w:left w:val="single" w:sz="8" w:space="0" w:color="797979"/>
          <w:bottom w:val="single" w:sz="8" w:space="0" w:color="797979"/>
          <w:right w:val="single" w:sz="8" w:space="0" w:color="797979"/>
        </w:tcBorders>
      </w:tcPr>
    </w:tblStylePr>
    <w:tblStylePr w:type="band1Horz">
      <w:tblPr/>
      <w:tcPr>
        <w:tcBorders>
          <w:top w:val="single" w:sz="8" w:space="0" w:color="797979"/>
          <w:left w:val="single" w:sz="8" w:space="0" w:color="797979"/>
          <w:bottom w:val="single" w:sz="8" w:space="0" w:color="797979"/>
          <w:right w:val="single" w:sz="8" w:space="0" w:color="797979"/>
        </w:tcBorders>
      </w:tcPr>
    </w:tblStylePr>
  </w:style>
  <w:style w:type="table" w:styleId="AkListe-Vurgu2">
    <w:name w:val="Light List Accent 2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17171"/>
        <w:left w:val="single" w:sz="8" w:space="0" w:color="717171"/>
        <w:bottom w:val="single" w:sz="8" w:space="0" w:color="717171"/>
        <w:right w:val="single" w:sz="8" w:space="0" w:color="7171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17171"/>
          <w:left w:val="single" w:sz="8" w:space="0" w:color="717171"/>
          <w:bottom w:val="single" w:sz="8" w:space="0" w:color="717171"/>
          <w:right w:val="single" w:sz="8" w:space="0" w:color="7171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17171"/>
          <w:left w:val="single" w:sz="8" w:space="0" w:color="717171"/>
          <w:bottom w:val="single" w:sz="8" w:space="0" w:color="717171"/>
          <w:right w:val="single" w:sz="8" w:space="0" w:color="717171"/>
        </w:tcBorders>
      </w:tcPr>
    </w:tblStylePr>
    <w:tblStylePr w:type="band1Horz">
      <w:tblPr/>
      <w:tcPr>
        <w:tcBorders>
          <w:top w:val="single" w:sz="8" w:space="0" w:color="717171"/>
          <w:left w:val="single" w:sz="8" w:space="0" w:color="717171"/>
          <w:bottom w:val="single" w:sz="8" w:space="0" w:color="717171"/>
          <w:right w:val="single" w:sz="8" w:space="0" w:color="717171"/>
        </w:tcBorders>
      </w:tcPr>
    </w:tblStylePr>
  </w:style>
  <w:style w:type="table" w:styleId="AkListe-Vurgu3">
    <w:name w:val="Light List Accent 3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A6A6A6"/>
        <w:left w:val="single" w:sz="8" w:space="0" w:color="A6A6A6"/>
        <w:bottom w:val="single" w:sz="8" w:space="0" w:color="A6A6A6"/>
        <w:right w:val="single" w:sz="8" w:space="0" w:color="A6A6A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6A6A6"/>
          <w:left w:val="single" w:sz="8" w:space="0" w:color="A6A6A6"/>
          <w:bottom w:val="single" w:sz="8" w:space="0" w:color="A6A6A6"/>
          <w:right w:val="single" w:sz="8" w:space="0" w:color="A6A6A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6A6A6"/>
          <w:left w:val="single" w:sz="8" w:space="0" w:color="A6A6A6"/>
          <w:bottom w:val="single" w:sz="8" w:space="0" w:color="A6A6A6"/>
          <w:right w:val="single" w:sz="8" w:space="0" w:color="A6A6A6"/>
        </w:tcBorders>
      </w:tcPr>
    </w:tblStylePr>
    <w:tblStylePr w:type="band1Horz">
      <w:tblPr/>
      <w:tcPr>
        <w:tcBorders>
          <w:top w:val="single" w:sz="8" w:space="0" w:color="A6A6A6"/>
          <w:left w:val="single" w:sz="8" w:space="0" w:color="A6A6A6"/>
          <w:bottom w:val="single" w:sz="8" w:space="0" w:color="A6A6A6"/>
          <w:right w:val="single" w:sz="8" w:space="0" w:color="A6A6A6"/>
        </w:tcBorders>
      </w:tcPr>
    </w:tblStylePr>
  </w:style>
  <w:style w:type="table" w:styleId="AkListe-Vurgu4">
    <w:name w:val="Light List Accent 4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37373"/>
        <w:left w:val="single" w:sz="8" w:space="0" w:color="737373"/>
        <w:bottom w:val="single" w:sz="8" w:space="0" w:color="737373"/>
        <w:right w:val="single" w:sz="8" w:space="0" w:color="737373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37373"/>
          <w:left w:val="single" w:sz="8" w:space="0" w:color="737373"/>
          <w:bottom w:val="single" w:sz="8" w:space="0" w:color="737373"/>
          <w:right w:val="single" w:sz="8" w:space="0" w:color="73737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37373"/>
          <w:left w:val="single" w:sz="8" w:space="0" w:color="737373"/>
          <w:bottom w:val="single" w:sz="8" w:space="0" w:color="737373"/>
          <w:right w:val="single" w:sz="8" w:space="0" w:color="737373"/>
        </w:tcBorders>
      </w:tcPr>
    </w:tblStylePr>
    <w:tblStylePr w:type="band1Horz">
      <w:tblPr/>
      <w:tcPr>
        <w:tcBorders>
          <w:top w:val="single" w:sz="8" w:space="0" w:color="737373"/>
          <w:left w:val="single" w:sz="8" w:space="0" w:color="737373"/>
          <w:bottom w:val="single" w:sz="8" w:space="0" w:color="737373"/>
          <w:right w:val="single" w:sz="8" w:space="0" w:color="737373"/>
        </w:tcBorders>
      </w:tcPr>
    </w:tblStylePr>
  </w:style>
  <w:style w:type="table" w:styleId="AkListe-Vurgu5">
    <w:name w:val="Light List Accent 5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29292"/>
        <w:left w:val="single" w:sz="8" w:space="0" w:color="929292"/>
        <w:bottom w:val="single" w:sz="8" w:space="0" w:color="929292"/>
        <w:right w:val="single" w:sz="8" w:space="0" w:color="92929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29292"/>
          <w:left w:val="single" w:sz="8" w:space="0" w:color="929292"/>
          <w:bottom w:val="single" w:sz="8" w:space="0" w:color="929292"/>
          <w:right w:val="single" w:sz="8" w:space="0" w:color="92929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29292"/>
          <w:left w:val="single" w:sz="8" w:space="0" w:color="929292"/>
          <w:bottom w:val="single" w:sz="8" w:space="0" w:color="929292"/>
          <w:right w:val="single" w:sz="8" w:space="0" w:color="929292"/>
        </w:tcBorders>
      </w:tcPr>
    </w:tblStylePr>
    <w:tblStylePr w:type="band1Horz">
      <w:tblPr/>
      <w:tcPr>
        <w:tcBorders>
          <w:top w:val="single" w:sz="8" w:space="0" w:color="929292"/>
          <w:left w:val="single" w:sz="8" w:space="0" w:color="929292"/>
          <w:bottom w:val="single" w:sz="8" w:space="0" w:color="929292"/>
          <w:right w:val="single" w:sz="8" w:space="0" w:color="929292"/>
        </w:tcBorders>
      </w:tcPr>
    </w:tblStylePr>
  </w:style>
  <w:style w:type="table" w:styleId="AkListe-Vurgu6">
    <w:name w:val="Light List Accent 6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AAAAAA"/>
        <w:left w:val="single" w:sz="8" w:space="0" w:color="AAAAAA"/>
        <w:bottom w:val="single" w:sz="8" w:space="0" w:color="AAAAAA"/>
        <w:right w:val="single" w:sz="8" w:space="0" w:color="AAAAAA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AAAAA"/>
          <w:left w:val="single" w:sz="8" w:space="0" w:color="AAAAAA"/>
          <w:bottom w:val="single" w:sz="8" w:space="0" w:color="AAAAAA"/>
          <w:right w:val="single" w:sz="8" w:space="0" w:color="AAAAAA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AAAAA"/>
          <w:left w:val="single" w:sz="8" w:space="0" w:color="AAAAAA"/>
          <w:bottom w:val="single" w:sz="8" w:space="0" w:color="AAAAAA"/>
          <w:right w:val="single" w:sz="8" w:space="0" w:color="AAAAAA"/>
        </w:tcBorders>
      </w:tcPr>
    </w:tblStylePr>
    <w:tblStylePr w:type="band1Horz">
      <w:tblPr/>
      <w:tcPr>
        <w:tcBorders>
          <w:top w:val="single" w:sz="8" w:space="0" w:color="AAAAAA"/>
          <w:left w:val="single" w:sz="8" w:space="0" w:color="AAAAAA"/>
          <w:bottom w:val="single" w:sz="8" w:space="0" w:color="AAAAAA"/>
          <w:right w:val="single" w:sz="8" w:space="0" w:color="AAAAAA"/>
        </w:tcBorders>
      </w:tcPr>
    </w:tblStylePr>
  </w:style>
  <w:style w:type="table" w:styleId="AkKlavuz">
    <w:name w:val="Light Grid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Arial" w:eastAsia="Arial" w:hAnsi="Arial" w:cstheme="majorBidi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Arial" w:eastAsia="Arial" w:hAnsi="Arial" w:cstheme="majorBidi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Arial" w:eastAsia="Arial" w:hAnsi="Arial" w:cstheme="majorBidi"/>
        <w:b/>
        <w:bCs/>
      </w:rPr>
    </w:tblStylePr>
    <w:tblStylePr w:type="lastCol">
      <w:rPr>
        <w:rFonts w:ascii="Arial" w:eastAsia="Arial" w:hAnsi="Arial" w:cstheme="majorBidi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AkKlavuz-Vurgu1">
    <w:name w:val="Light Grid Accent 1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97979"/>
        <w:left w:val="single" w:sz="8" w:space="0" w:color="797979"/>
        <w:bottom w:val="single" w:sz="8" w:space="0" w:color="797979"/>
        <w:right w:val="single" w:sz="8" w:space="0" w:color="797979"/>
        <w:insideH w:val="single" w:sz="8" w:space="0" w:color="797979"/>
        <w:insideV w:val="single" w:sz="8" w:space="0" w:color="797979"/>
      </w:tblBorders>
    </w:tblPr>
    <w:tblStylePr w:type="firstRow">
      <w:pPr>
        <w:spacing w:before="0" w:after="0" w:line="240" w:lineRule="auto"/>
      </w:pPr>
      <w:rPr>
        <w:rFonts w:ascii="Arial" w:eastAsia="Arial" w:hAnsi="Arial" w:cstheme="majorBidi"/>
        <w:b/>
        <w:bCs/>
      </w:rPr>
      <w:tblPr/>
      <w:tcPr>
        <w:tcBorders>
          <w:top w:val="single" w:sz="8" w:space="0" w:color="797979"/>
          <w:left w:val="single" w:sz="8" w:space="0" w:color="797979"/>
          <w:bottom w:val="single" w:sz="18" w:space="0" w:color="797979"/>
          <w:right w:val="single" w:sz="8" w:space="0" w:color="797979"/>
          <w:insideH w:val="nil"/>
          <w:insideV w:val="single" w:sz="8" w:space="0" w:color="797979"/>
        </w:tcBorders>
      </w:tcPr>
    </w:tblStylePr>
    <w:tblStylePr w:type="lastRow">
      <w:pPr>
        <w:spacing w:before="0" w:after="0" w:line="240" w:lineRule="auto"/>
      </w:pPr>
      <w:rPr>
        <w:rFonts w:ascii="Arial" w:eastAsia="Arial" w:hAnsi="Arial" w:cstheme="majorBidi"/>
        <w:b/>
        <w:bCs/>
      </w:rPr>
      <w:tblPr/>
      <w:tcPr>
        <w:tcBorders>
          <w:top w:val="double" w:sz="6" w:space="0" w:color="797979"/>
          <w:left w:val="single" w:sz="8" w:space="0" w:color="797979"/>
          <w:bottom w:val="single" w:sz="8" w:space="0" w:color="797979"/>
          <w:right w:val="single" w:sz="8" w:space="0" w:color="797979"/>
          <w:insideH w:val="nil"/>
          <w:insideV w:val="single" w:sz="8" w:space="0" w:color="797979"/>
        </w:tcBorders>
      </w:tcPr>
    </w:tblStylePr>
    <w:tblStylePr w:type="firstCol">
      <w:rPr>
        <w:rFonts w:ascii="Arial" w:eastAsia="Arial" w:hAnsi="Arial" w:cstheme="majorBidi"/>
        <w:b/>
        <w:bCs/>
      </w:rPr>
    </w:tblStylePr>
    <w:tblStylePr w:type="lastCol">
      <w:rPr>
        <w:rFonts w:ascii="Arial" w:eastAsia="Arial" w:hAnsi="Arial" w:cstheme="majorBidi"/>
        <w:b/>
        <w:bCs/>
      </w:rPr>
      <w:tblPr/>
      <w:tcPr>
        <w:tcBorders>
          <w:top w:val="single" w:sz="8" w:space="0" w:color="797979"/>
          <w:left w:val="single" w:sz="8" w:space="0" w:color="797979"/>
          <w:bottom w:val="single" w:sz="8" w:space="0" w:color="797979"/>
          <w:right w:val="single" w:sz="8" w:space="0" w:color="797979"/>
        </w:tcBorders>
      </w:tcPr>
    </w:tblStylePr>
    <w:tblStylePr w:type="band1Vert">
      <w:tblPr/>
      <w:tcPr>
        <w:tcBorders>
          <w:top w:val="single" w:sz="8" w:space="0" w:color="797979"/>
          <w:left w:val="single" w:sz="8" w:space="0" w:color="797979"/>
          <w:bottom w:val="single" w:sz="8" w:space="0" w:color="797979"/>
          <w:right w:val="single" w:sz="8" w:space="0" w:color="797979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797979"/>
          <w:left w:val="single" w:sz="8" w:space="0" w:color="797979"/>
          <w:bottom w:val="single" w:sz="8" w:space="0" w:color="797979"/>
          <w:right w:val="single" w:sz="8" w:space="0" w:color="797979"/>
          <w:insideV w:val="single" w:sz="8" w:space="0" w:color="797979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797979"/>
          <w:left w:val="single" w:sz="8" w:space="0" w:color="797979"/>
          <w:bottom w:val="single" w:sz="8" w:space="0" w:color="797979"/>
          <w:right w:val="single" w:sz="8" w:space="0" w:color="797979"/>
          <w:insideV w:val="single" w:sz="8" w:space="0" w:color="797979"/>
        </w:tcBorders>
      </w:tcPr>
    </w:tblStylePr>
  </w:style>
  <w:style w:type="table" w:styleId="AkKlavuz-Vurgu2">
    <w:name w:val="Light Grid Accent 2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17171"/>
        <w:left w:val="single" w:sz="8" w:space="0" w:color="717171"/>
        <w:bottom w:val="single" w:sz="8" w:space="0" w:color="717171"/>
        <w:right w:val="single" w:sz="8" w:space="0" w:color="717171"/>
        <w:insideH w:val="single" w:sz="8" w:space="0" w:color="717171"/>
        <w:insideV w:val="single" w:sz="8" w:space="0" w:color="717171"/>
      </w:tblBorders>
    </w:tblPr>
    <w:tblStylePr w:type="firstRow">
      <w:pPr>
        <w:spacing w:before="0" w:after="0" w:line="240" w:lineRule="auto"/>
      </w:pPr>
      <w:rPr>
        <w:rFonts w:ascii="Arial" w:eastAsia="Arial" w:hAnsi="Arial" w:cstheme="majorBidi"/>
        <w:b/>
        <w:bCs/>
      </w:rPr>
      <w:tblPr/>
      <w:tcPr>
        <w:tcBorders>
          <w:top w:val="single" w:sz="8" w:space="0" w:color="717171"/>
          <w:left w:val="single" w:sz="8" w:space="0" w:color="717171"/>
          <w:bottom w:val="single" w:sz="18" w:space="0" w:color="717171"/>
          <w:right w:val="single" w:sz="8" w:space="0" w:color="717171"/>
          <w:insideH w:val="nil"/>
          <w:insideV w:val="single" w:sz="8" w:space="0" w:color="717171"/>
        </w:tcBorders>
      </w:tcPr>
    </w:tblStylePr>
    <w:tblStylePr w:type="lastRow">
      <w:pPr>
        <w:spacing w:before="0" w:after="0" w:line="240" w:lineRule="auto"/>
      </w:pPr>
      <w:rPr>
        <w:rFonts w:ascii="Arial" w:eastAsia="Arial" w:hAnsi="Arial" w:cstheme="majorBidi"/>
        <w:b/>
        <w:bCs/>
      </w:rPr>
      <w:tblPr/>
      <w:tcPr>
        <w:tcBorders>
          <w:top w:val="double" w:sz="6" w:space="0" w:color="717171"/>
          <w:left w:val="single" w:sz="8" w:space="0" w:color="717171"/>
          <w:bottom w:val="single" w:sz="8" w:space="0" w:color="717171"/>
          <w:right w:val="single" w:sz="8" w:space="0" w:color="717171"/>
          <w:insideH w:val="nil"/>
          <w:insideV w:val="single" w:sz="8" w:space="0" w:color="717171"/>
        </w:tcBorders>
      </w:tcPr>
    </w:tblStylePr>
    <w:tblStylePr w:type="firstCol">
      <w:rPr>
        <w:rFonts w:ascii="Arial" w:eastAsia="Arial" w:hAnsi="Arial" w:cstheme="majorBidi"/>
        <w:b/>
        <w:bCs/>
      </w:rPr>
    </w:tblStylePr>
    <w:tblStylePr w:type="lastCol">
      <w:rPr>
        <w:rFonts w:ascii="Arial" w:eastAsia="Arial" w:hAnsi="Arial" w:cstheme="majorBidi"/>
        <w:b/>
        <w:bCs/>
      </w:rPr>
      <w:tblPr/>
      <w:tcPr>
        <w:tcBorders>
          <w:top w:val="single" w:sz="8" w:space="0" w:color="717171"/>
          <w:left w:val="single" w:sz="8" w:space="0" w:color="717171"/>
          <w:bottom w:val="single" w:sz="8" w:space="0" w:color="717171"/>
          <w:right w:val="single" w:sz="8" w:space="0" w:color="717171"/>
        </w:tcBorders>
      </w:tcPr>
    </w:tblStylePr>
    <w:tblStylePr w:type="band1Vert">
      <w:tblPr/>
      <w:tcPr>
        <w:tcBorders>
          <w:top w:val="single" w:sz="8" w:space="0" w:color="717171"/>
          <w:left w:val="single" w:sz="8" w:space="0" w:color="717171"/>
          <w:bottom w:val="single" w:sz="8" w:space="0" w:color="717171"/>
          <w:right w:val="single" w:sz="8" w:space="0" w:color="717171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717171"/>
          <w:left w:val="single" w:sz="8" w:space="0" w:color="717171"/>
          <w:bottom w:val="single" w:sz="8" w:space="0" w:color="717171"/>
          <w:right w:val="single" w:sz="8" w:space="0" w:color="717171"/>
          <w:insideV w:val="single" w:sz="8" w:space="0" w:color="717171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717171"/>
          <w:left w:val="single" w:sz="8" w:space="0" w:color="717171"/>
          <w:bottom w:val="single" w:sz="8" w:space="0" w:color="717171"/>
          <w:right w:val="single" w:sz="8" w:space="0" w:color="717171"/>
          <w:insideV w:val="single" w:sz="8" w:space="0" w:color="717171"/>
        </w:tcBorders>
      </w:tcPr>
    </w:tblStylePr>
  </w:style>
  <w:style w:type="table" w:styleId="AkKlavuz-Vurgu3">
    <w:name w:val="Light Grid Accent 3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A6A6A6"/>
        <w:left w:val="single" w:sz="8" w:space="0" w:color="A6A6A6"/>
        <w:bottom w:val="single" w:sz="8" w:space="0" w:color="A6A6A6"/>
        <w:right w:val="single" w:sz="8" w:space="0" w:color="A6A6A6"/>
        <w:insideH w:val="single" w:sz="8" w:space="0" w:color="A6A6A6"/>
        <w:insideV w:val="single" w:sz="8" w:space="0" w:color="A6A6A6"/>
      </w:tblBorders>
    </w:tblPr>
    <w:tblStylePr w:type="firstRow">
      <w:pPr>
        <w:spacing w:before="0" w:after="0" w:line="240" w:lineRule="auto"/>
      </w:pPr>
      <w:rPr>
        <w:rFonts w:ascii="Arial" w:eastAsia="Arial" w:hAnsi="Arial" w:cstheme="majorBidi"/>
        <w:b/>
        <w:bCs/>
      </w:rPr>
      <w:tblPr/>
      <w:tcPr>
        <w:tcBorders>
          <w:top w:val="single" w:sz="8" w:space="0" w:color="A6A6A6"/>
          <w:left w:val="single" w:sz="8" w:space="0" w:color="A6A6A6"/>
          <w:bottom w:val="single" w:sz="18" w:space="0" w:color="A6A6A6"/>
          <w:right w:val="single" w:sz="8" w:space="0" w:color="A6A6A6"/>
          <w:insideH w:val="nil"/>
          <w:insideV w:val="single" w:sz="8" w:space="0" w:color="A6A6A6"/>
        </w:tcBorders>
      </w:tcPr>
    </w:tblStylePr>
    <w:tblStylePr w:type="lastRow">
      <w:pPr>
        <w:spacing w:before="0" w:after="0" w:line="240" w:lineRule="auto"/>
      </w:pPr>
      <w:rPr>
        <w:rFonts w:ascii="Arial" w:eastAsia="Arial" w:hAnsi="Arial" w:cstheme="majorBidi"/>
        <w:b/>
        <w:bCs/>
      </w:rPr>
      <w:tblPr/>
      <w:tcPr>
        <w:tcBorders>
          <w:top w:val="double" w:sz="6" w:space="0" w:color="A6A6A6"/>
          <w:left w:val="single" w:sz="8" w:space="0" w:color="A6A6A6"/>
          <w:bottom w:val="single" w:sz="8" w:space="0" w:color="A6A6A6"/>
          <w:right w:val="single" w:sz="8" w:space="0" w:color="A6A6A6"/>
          <w:insideH w:val="nil"/>
          <w:insideV w:val="single" w:sz="8" w:space="0" w:color="A6A6A6"/>
        </w:tcBorders>
      </w:tcPr>
    </w:tblStylePr>
    <w:tblStylePr w:type="firstCol">
      <w:rPr>
        <w:rFonts w:ascii="Arial" w:eastAsia="Arial" w:hAnsi="Arial" w:cstheme="majorBidi"/>
        <w:b/>
        <w:bCs/>
      </w:rPr>
    </w:tblStylePr>
    <w:tblStylePr w:type="lastCol">
      <w:rPr>
        <w:rFonts w:ascii="Arial" w:eastAsia="Arial" w:hAnsi="Arial" w:cstheme="majorBidi"/>
        <w:b/>
        <w:bCs/>
      </w:rPr>
      <w:tblPr/>
      <w:tcPr>
        <w:tcBorders>
          <w:top w:val="single" w:sz="8" w:space="0" w:color="A6A6A6"/>
          <w:left w:val="single" w:sz="8" w:space="0" w:color="A6A6A6"/>
          <w:bottom w:val="single" w:sz="8" w:space="0" w:color="A6A6A6"/>
          <w:right w:val="single" w:sz="8" w:space="0" w:color="A6A6A6"/>
        </w:tcBorders>
      </w:tcPr>
    </w:tblStylePr>
    <w:tblStylePr w:type="band1Vert">
      <w:tblPr/>
      <w:tcPr>
        <w:tcBorders>
          <w:top w:val="single" w:sz="8" w:space="0" w:color="A6A6A6"/>
          <w:left w:val="single" w:sz="8" w:space="0" w:color="A6A6A6"/>
          <w:bottom w:val="single" w:sz="8" w:space="0" w:color="A6A6A6"/>
          <w:right w:val="single" w:sz="8" w:space="0" w:color="A6A6A6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6A6A6"/>
          <w:left w:val="single" w:sz="8" w:space="0" w:color="A6A6A6"/>
          <w:bottom w:val="single" w:sz="8" w:space="0" w:color="A6A6A6"/>
          <w:right w:val="single" w:sz="8" w:space="0" w:color="A6A6A6"/>
          <w:insideV w:val="single" w:sz="8" w:space="0" w:color="A6A6A6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6A6A6"/>
          <w:left w:val="single" w:sz="8" w:space="0" w:color="A6A6A6"/>
          <w:bottom w:val="single" w:sz="8" w:space="0" w:color="A6A6A6"/>
          <w:right w:val="single" w:sz="8" w:space="0" w:color="A6A6A6"/>
          <w:insideV w:val="single" w:sz="8" w:space="0" w:color="A6A6A6"/>
        </w:tcBorders>
      </w:tcPr>
    </w:tblStylePr>
  </w:style>
  <w:style w:type="table" w:styleId="AkKlavuz-Vurgu4">
    <w:name w:val="Light Grid Accent 4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37373"/>
        <w:left w:val="single" w:sz="8" w:space="0" w:color="737373"/>
        <w:bottom w:val="single" w:sz="8" w:space="0" w:color="737373"/>
        <w:right w:val="single" w:sz="8" w:space="0" w:color="737373"/>
        <w:insideH w:val="single" w:sz="8" w:space="0" w:color="737373"/>
        <w:insideV w:val="single" w:sz="8" w:space="0" w:color="737373"/>
      </w:tblBorders>
    </w:tblPr>
    <w:tblStylePr w:type="firstRow">
      <w:pPr>
        <w:spacing w:before="0" w:after="0" w:line="240" w:lineRule="auto"/>
      </w:pPr>
      <w:rPr>
        <w:rFonts w:ascii="Arial" w:eastAsia="Arial" w:hAnsi="Arial" w:cstheme="majorBidi"/>
        <w:b/>
        <w:bCs/>
      </w:rPr>
      <w:tblPr/>
      <w:tcPr>
        <w:tcBorders>
          <w:top w:val="single" w:sz="8" w:space="0" w:color="737373"/>
          <w:left w:val="single" w:sz="8" w:space="0" w:color="737373"/>
          <w:bottom w:val="single" w:sz="18" w:space="0" w:color="737373"/>
          <w:right w:val="single" w:sz="8" w:space="0" w:color="737373"/>
          <w:insideH w:val="nil"/>
          <w:insideV w:val="single" w:sz="8" w:space="0" w:color="737373"/>
        </w:tcBorders>
      </w:tcPr>
    </w:tblStylePr>
    <w:tblStylePr w:type="lastRow">
      <w:pPr>
        <w:spacing w:before="0" w:after="0" w:line="240" w:lineRule="auto"/>
      </w:pPr>
      <w:rPr>
        <w:rFonts w:ascii="Arial" w:eastAsia="Arial" w:hAnsi="Arial" w:cstheme="majorBidi"/>
        <w:b/>
        <w:bCs/>
      </w:rPr>
      <w:tblPr/>
      <w:tcPr>
        <w:tcBorders>
          <w:top w:val="double" w:sz="6" w:space="0" w:color="737373"/>
          <w:left w:val="single" w:sz="8" w:space="0" w:color="737373"/>
          <w:bottom w:val="single" w:sz="8" w:space="0" w:color="737373"/>
          <w:right w:val="single" w:sz="8" w:space="0" w:color="737373"/>
          <w:insideH w:val="nil"/>
          <w:insideV w:val="single" w:sz="8" w:space="0" w:color="737373"/>
        </w:tcBorders>
      </w:tcPr>
    </w:tblStylePr>
    <w:tblStylePr w:type="firstCol">
      <w:rPr>
        <w:rFonts w:ascii="Arial" w:eastAsia="Arial" w:hAnsi="Arial" w:cstheme="majorBidi"/>
        <w:b/>
        <w:bCs/>
      </w:rPr>
    </w:tblStylePr>
    <w:tblStylePr w:type="lastCol">
      <w:rPr>
        <w:rFonts w:ascii="Arial" w:eastAsia="Arial" w:hAnsi="Arial" w:cstheme="majorBidi"/>
        <w:b/>
        <w:bCs/>
      </w:rPr>
      <w:tblPr/>
      <w:tcPr>
        <w:tcBorders>
          <w:top w:val="single" w:sz="8" w:space="0" w:color="737373"/>
          <w:left w:val="single" w:sz="8" w:space="0" w:color="737373"/>
          <w:bottom w:val="single" w:sz="8" w:space="0" w:color="737373"/>
          <w:right w:val="single" w:sz="8" w:space="0" w:color="737373"/>
        </w:tcBorders>
      </w:tcPr>
    </w:tblStylePr>
    <w:tblStylePr w:type="band1Vert">
      <w:tblPr/>
      <w:tcPr>
        <w:tcBorders>
          <w:top w:val="single" w:sz="8" w:space="0" w:color="737373"/>
          <w:left w:val="single" w:sz="8" w:space="0" w:color="737373"/>
          <w:bottom w:val="single" w:sz="8" w:space="0" w:color="737373"/>
          <w:right w:val="single" w:sz="8" w:space="0" w:color="737373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737373"/>
          <w:left w:val="single" w:sz="8" w:space="0" w:color="737373"/>
          <w:bottom w:val="single" w:sz="8" w:space="0" w:color="737373"/>
          <w:right w:val="single" w:sz="8" w:space="0" w:color="737373"/>
          <w:insideV w:val="single" w:sz="8" w:space="0" w:color="737373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737373"/>
          <w:left w:val="single" w:sz="8" w:space="0" w:color="737373"/>
          <w:bottom w:val="single" w:sz="8" w:space="0" w:color="737373"/>
          <w:right w:val="single" w:sz="8" w:space="0" w:color="737373"/>
          <w:insideV w:val="single" w:sz="8" w:space="0" w:color="737373"/>
        </w:tcBorders>
      </w:tcPr>
    </w:tblStylePr>
  </w:style>
  <w:style w:type="table" w:styleId="AkKlavuz-Vurgu5">
    <w:name w:val="Light Grid Accent 5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29292"/>
        <w:left w:val="single" w:sz="8" w:space="0" w:color="929292"/>
        <w:bottom w:val="single" w:sz="8" w:space="0" w:color="929292"/>
        <w:right w:val="single" w:sz="8" w:space="0" w:color="929292"/>
        <w:insideH w:val="single" w:sz="8" w:space="0" w:color="929292"/>
        <w:insideV w:val="single" w:sz="8" w:space="0" w:color="929292"/>
      </w:tblBorders>
    </w:tblPr>
    <w:tblStylePr w:type="firstRow">
      <w:pPr>
        <w:spacing w:before="0" w:after="0" w:line="240" w:lineRule="auto"/>
      </w:pPr>
      <w:rPr>
        <w:rFonts w:ascii="Arial" w:eastAsia="Arial" w:hAnsi="Arial" w:cstheme="majorBidi"/>
        <w:b/>
        <w:bCs/>
      </w:rPr>
      <w:tblPr/>
      <w:tcPr>
        <w:tcBorders>
          <w:top w:val="single" w:sz="8" w:space="0" w:color="929292"/>
          <w:left w:val="single" w:sz="8" w:space="0" w:color="929292"/>
          <w:bottom w:val="single" w:sz="18" w:space="0" w:color="929292"/>
          <w:right w:val="single" w:sz="8" w:space="0" w:color="929292"/>
          <w:insideH w:val="nil"/>
          <w:insideV w:val="single" w:sz="8" w:space="0" w:color="929292"/>
        </w:tcBorders>
      </w:tcPr>
    </w:tblStylePr>
    <w:tblStylePr w:type="lastRow">
      <w:pPr>
        <w:spacing w:before="0" w:after="0" w:line="240" w:lineRule="auto"/>
      </w:pPr>
      <w:rPr>
        <w:rFonts w:ascii="Arial" w:eastAsia="Arial" w:hAnsi="Arial" w:cstheme="majorBidi"/>
        <w:b/>
        <w:bCs/>
      </w:rPr>
      <w:tblPr/>
      <w:tcPr>
        <w:tcBorders>
          <w:top w:val="double" w:sz="6" w:space="0" w:color="929292"/>
          <w:left w:val="single" w:sz="8" w:space="0" w:color="929292"/>
          <w:bottom w:val="single" w:sz="8" w:space="0" w:color="929292"/>
          <w:right w:val="single" w:sz="8" w:space="0" w:color="929292"/>
          <w:insideH w:val="nil"/>
          <w:insideV w:val="single" w:sz="8" w:space="0" w:color="929292"/>
        </w:tcBorders>
      </w:tcPr>
    </w:tblStylePr>
    <w:tblStylePr w:type="firstCol">
      <w:rPr>
        <w:rFonts w:ascii="Arial" w:eastAsia="Arial" w:hAnsi="Arial" w:cstheme="majorBidi"/>
        <w:b/>
        <w:bCs/>
      </w:rPr>
    </w:tblStylePr>
    <w:tblStylePr w:type="lastCol">
      <w:rPr>
        <w:rFonts w:ascii="Arial" w:eastAsia="Arial" w:hAnsi="Arial" w:cstheme="majorBidi"/>
        <w:b/>
        <w:bCs/>
      </w:rPr>
      <w:tblPr/>
      <w:tcPr>
        <w:tcBorders>
          <w:top w:val="single" w:sz="8" w:space="0" w:color="929292"/>
          <w:left w:val="single" w:sz="8" w:space="0" w:color="929292"/>
          <w:bottom w:val="single" w:sz="8" w:space="0" w:color="929292"/>
          <w:right w:val="single" w:sz="8" w:space="0" w:color="929292"/>
        </w:tcBorders>
      </w:tcPr>
    </w:tblStylePr>
    <w:tblStylePr w:type="band1Vert">
      <w:tblPr/>
      <w:tcPr>
        <w:tcBorders>
          <w:top w:val="single" w:sz="8" w:space="0" w:color="929292"/>
          <w:left w:val="single" w:sz="8" w:space="0" w:color="929292"/>
          <w:bottom w:val="single" w:sz="8" w:space="0" w:color="929292"/>
          <w:right w:val="single" w:sz="8" w:space="0" w:color="929292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929292"/>
          <w:left w:val="single" w:sz="8" w:space="0" w:color="929292"/>
          <w:bottom w:val="single" w:sz="8" w:space="0" w:color="929292"/>
          <w:right w:val="single" w:sz="8" w:space="0" w:color="929292"/>
          <w:insideV w:val="single" w:sz="8" w:space="0" w:color="929292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929292"/>
          <w:left w:val="single" w:sz="8" w:space="0" w:color="929292"/>
          <w:bottom w:val="single" w:sz="8" w:space="0" w:color="929292"/>
          <w:right w:val="single" w:sz="8" w:space="0" w:color="929292"/>
          <w:insideV w:val="single" w:sz="8" w:space="0" w:color="929292"/>
        </w:tcBorders>
      </w:tcPr>
    </w:tblStylePr>
  </w:style>
  <w:style w:type="table" w:styleId="AkKlavuz-Vurgu6">
    <w:name w:val="Light Grid Accent 6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AAAAAA"/>
        <w:left w:val="single" w:sz="8" w:space="0" w:color="AAAAAA"/>
        <w:bottom w:val="single" w:sz="8" w:space="0" w:color="AAAAAA"/>
        <w:right w:val="single" w:sz="8" w:space="0" w:color="AAAAAA"/>
        <w:insideH w:val="single" w:sz="8" w:space="0" w:color="AAAAAA"/>
        <w:insideV w:val="single" w:sz="8" w:space="0" w:color="AAAAAA"/>
      </w:tblBorders>
    </w:tblPr>
    <w:tblStylePr w:type="firstRow">
      <w:pPr>
        <w:spacing w:before="0" w:after="0" w:line="240" w:lineRule="auto"/>
      </w:pPr>
      <w:rPr>
        <w:rFonts w:ascii="Arial" w:eastAsia="Arial" w:hAnsi="Arial" w:cstheme="majorBidi"/>
        <w:b/>
        <w:bCs/>
      </w:rPr>
      <w:tblPr/>
      <w:tcPr>
        <w:tcBorders>
          <w:top w:val="single" w:sz="8" w:space="0" w:color="AAAAAA"/>
          <w:left w:val="single" w:sz="8" w:space="0" w:color="AAAAAA"/>
          <w:bottom w:val="single" w:sz="18" w:space="0" w:color="AAAAAA"/>
          <w:right w:val="single" w:sz="8" w:space="0" w:color="AAAAAA"/>
          <w:insideH w:val="nil"/>
          <w:insideV w:val="single" w:sz="8" w:space="0" w:color="AAAAAA"/>
        </w:tcBorders>
      </w:tcPr>
    </w:tblStylePr>
    <w:tblStylePr w:type="lastRow">
      <w:pPr>
        <w:spacing w:before="0" w:after="0" w:line="240" w:lineRule="auto"/>
      </w:pPr>
      <w:rPr>
        <w:rFonts w:ascii="Arial" w:eastAsia="Arial" w:hAnsi="Arial" w:cstheme="majorBidi"/>
        <w:b/>
        <w:bCs/>
      </w:rPr>
      <w:tblPr/>
      <w:tcPr>
        <w:tcBorders>
          <w:top w:val="double" w:sz="6" w:space="0" w:color="AAAAAA"/>
          <w:left w:val="single" w:sz="8" w:space="0" w:color="AAAAAA"/>
          <w:bottom w:val="single" w:sz="8" w:space="0" w:color="AAAAAA"/>
          <w:right w:val="single" w:sz="8" w:space="0" w:color="AAAAAA"/>
          <w:insideH w:val="nil"/>
          <w:insideV w:val="single" w:sz="8" w:space="0" w:color="AAAAAA"/>
        </w:tcBorders>
      </w:tcPr>
    </w:tblStylePr>
    <w:tblStylePr w:type="firstCol">
      <w:rPr>
        <w:rFonts w:ascii="Arial" w:eastAsia="Arial" w:hAnsi="Arial" w:cstheme="majorBidi"/>
        <w:b/>
        <w:bCs/>
      </w:rPr>
    </w:tblStylePr>
    <w:tblStylePr w:type="lastCol">
      <w:rPr>
        <w:rFonts w:ascii="Arial" w:eastAsia="Arial" w:hAnsi="Arial" w:cstheme="majorBidi"/>
        <w:b/>
        <w:bCs/>
      </w:rPr>
      <w:tblPr/>
      <w:tcPr>
        <w:tcBorders>
          <w:top w:val="single" w:sz="8" w:space="0" w:color="AAAAAA"/>
          <w:left w:val="single" w:sz="8" w:space="0" w:color="AAAAAA"/>
          <w:bottom w:val="single" w:sz="8" w:space="0" w:color="AAAAAA"/>
          <w:right w:val="single" w:sz="8" w:space="0" w:color="AAAAAA"/>
        </w:tcBorders>
      </w:tcPr>
    </w:tblStylePr>
    <w:tblStylePr w:type="band1Vert">
      <w:tblPr/>
      <w:tcPr>
        <w:tcBorders>
          <w:top w:val="single" w:sz="8" w:space="0" w:color="AAAAAA"/>
          <w:left w:val="single" w:sz="8" w:space="0" w:color="AAAAAA"/>
          <w:bottom w:val="single" w:sz="8" w:space="0" w:color="AAAAAA"/>
          <w:right w:val="single" w:sz="8" w:space="0" w:color="AAAAAA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AAAAAA"/>
          <w:left w:val="single" w:sz="8" w:space="0" w:color="AAAAAA"/>
          <w:bottom w:val="single" w:sz="8" w:space="0" w:color="AAAAAA"/>
          <w:right w:val="single" w:sz="8" w:space="0" w:color="AAAAAA"/>
          <w:insideV w:val="single" w:sz="8" w:space="0" w:color="AAAAAA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AAAAAA"/>
          <w:left w:val="single" w:sz="8" w:space="0" w:color="AAAAAA"/>
          <w:bottom w:val="single" w:sz="8" w:space="0" w:color="AAAAAA"/>
          <w:right w:val="single" w:sz="8" w:space="0" w:color="AAAAAA"/>
          <w:insideV w:val="single" w:sz="8" w:space="0" w:color="AAAAAA"/>
        </w:tcBorders>
      </w:tcPr>
    </w:tblStylePr>
  </w:style>
  <w:style w:type="table" w:styleId="OrtaGlgeleme1">
    <w:name w:val="Medium Shading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A9A9A"/>
        <w:left w:val="single" w:sz="8" w:space="0" w:color="9A9A9A"/>
        <w:bottom w:val="single" w:sz="8" w:space="0" w:color="9A9A9A"/>
        <w:right w:val="single" w:sz="8" w:space="0" w:color="9A9A9A"/>
        <w:insideH w:val="single" w:sz="8" w:space="0" w:color="9A9A9A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A9A9A"/>
          <w:left w:val="single" w:sz="8" w:space="0" w:color="9A9A9A"/>
          <w:bottom w:val="single" w:sz="8" w:space="0" w:color="9A9A9A"/>
          <w:right w:val="single" w:sz="8" w:space="0" w:color="9A9A9A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A9A9A"/>
          <w:left w:val="single" w:sz="8" w:space="0" w:color="9A9A9A"/>
          <w:bottom w:val="single" w:sz="8" w:space="0" w:color="9A9A9A"/>
          <w:right w:val="single" w:sz="8" w:space="0" w:color="9A9A9A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49494"/>
        <w:left w:val="single" w:sz="8" w:space="0" w:color="949494"/>
        <w:bottom w:val="single" w:sz="8" w:space="0" w:color="949494"/>
        <w:right w:val="single" w:sz="8" w:space="0" w:color="949494"/>
        <w:insideH w:val="single" w:sz="8" w:space="0" w:color="94949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49494"/>
          <w:left w:val="single" w:sz="8" w:space="0" w:color="949494"/>
          <w:bottom w:val="single" w:sz="8" w:space="0" w:color="949494"/>
          <w:right w:val="single" w:sz="8" w:space="0" w:color="949494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49494"/>
          <w:left w:val="single" w:sz="8" w:space="0" w:color="949494"/>
          <w:bottom w:val="single" w:sz="8" w:space="0" w:color="949494"/>
          <w:right w:val="single" w:sz="8" w:space="0" w:color="94949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CBCBC"/>
        <w:left w:val="single" w:sz="8" w:space="0" w:color="BCBCBC"/>
        <w:bottom w:val="single" w:sz="8" w:space="0" w:color="BCBCBC"/>
        <w:right w:val="single" w:sz="8" w:space="0" w:color="BCBCBC"/>
        <w:insideH w:val="single" w:sz="8" w:space="0" w:color="BCBCBC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CBCBC"/>
          <w:left w:val="single" w:sz="8" w:space="0" w:color="BCBCBC"/>
          <w:bottom w:val="single" w:sz="8" w:space="0" w:color="BCBCBC"/>
          <w:right w:val="single" w:sz="8" w:space="0" w:color="BCBCBC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CBCBC"/>
          <w:left w:val="single" w:sz="8" w:space="0" w:color="BCBCBC"/>
          <w:bottom w:val="single" w:sz="8" w:space="0" w:color="BCBCBC"/>
          <w:right w:val="single" w:sz="8" w:space="0" w:color="BCBCBC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69696"/>
        <w:left w:val="single" w:sz="8" w:space="0" w:color="969696"/>
        <w:bottom w:val="single" w:sz="8" w:space="0" w:color="969696"/>
        <w:right w:val="single" w:sz="8" w:space="0" w:color="969696"/>
        <w:insideH w:val="single" w:sz="8" w:space="0" w:color="96969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69696"/>
          <w:left w:val="single" w:sz="8" w:space="0" w:color="969696"/>
          <w:bottom w:val="single" w:sz="8" w:space="0" w:color="969696"/>
          <w:right w:val="single" w:sz="8" w:space="0" w:color="969696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69696"/>
          <w:left w:val="single" w:sz="8" w:space="0" w:color="969696"/>
          <w:bottom w:val="single" w:sz="8" w:space="0" w:color="969696"/>
          <w:right w:val="single" w:sz="8" w:space="0" w:color="96969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ADADAD"/>
        <w:left w:val="single" w:sz="8" w:space="0" w:color="ADADAD"/>
        <w:bottom w:val="single" w:sz="8" w:space="0" w:color="ADADAD"/>
        <w:right w:val="single" w:sz="8" w:space="0" w:color="ADADAD"/>
        <w:insideH w:val="single" w:sz="8" w:space="0" w:color="ADADA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ADADAD"/>
          <w:left w:val="single" w:sz="8" w:space="0" w:color="ADADAD"/>
          <w:bottom w:val="single" w:sz="8" w:space="0" w:color="ADADAD"/>
          <w:right w:val="single" w:sz="8" w:space="0" w:color="ADADAD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DADAD"/>
          <w:left w:val="single" w:sz="8" w:space="0" w:color="ADADAD"/>
          <w:bottom w:val="single" w:sz="8" w:space="0" w:color="ADADAD"/>
          <w:right w:val="single" w:sz="8" w:space="0" w:color="ADADA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FBFBF"/>
        <w:left w:val="single" w:sz="8" w:space="0" w:color="BFBFBF"/>
        <w:bottom w:val="single" w:sz="8" w:space="0" w:color="BFBFBF"/>
        <w:right w:val="single" w:sz="8" w:space="0" w:color="BFBFBF"/>
        <w:insideH w:val="single" w:sz="8" w:space="0" w:color="BFBFB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">
    <w:name w:val="Medium Shading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1">
    <w:name w:val="Medium List 1"/>
    <w:basedOn w:val="NormalTablo"/>
    <w:uiPriority w:val="65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Arial" w:eastAsia="Arial" w:hAnsi="Arial" w:cstheme="majorBidi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24242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1">
    <w:name w:val="Medium List 1 Accent 1"/>
    <w:basedOn w:val="NormalTablo"/>
    <w:uiPriority w:val="65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797979"/>
        <w:bottom w:val="single" w:sz="8" w:space="0" w:color="797979"/>
      </w:tblBorders>
    </w:tblPr>
    <w:tblStylePr w:type="firstRow">
      <w:rPr>
        <w:rFonts w:ascii="Arial" w:eastAsia="Arial" w:hAnsi="Arial" w:cstheme="majorBidi"/>
      </w:rPr>
      <w:tblPr/>
      <w:tcPr>
        <w:tcBorders>
          <w:top w:val="nil"/>
          <w:bottom w:val="single" w:sz="8" w:space="0" w:color="797979"/>
        </w:tcBorders>
      </w:tcPr>
    </w:tblStylePr>
    <w:tblStylePr w:type="lastRow">
      <w:rPr>
        <w:b/>
        <w:bCs/>
        <w:color w:val="424242"/>
      </w:rPr>
      <w:tblPr/>
      <w:tcPr>
        <w:tcBorders>
          <w:top w:val="single" w:sz="8" w:space="0" w:color="797979"/>
          <w:bottom w:val="single" w:sz="8" w:space="0" w:color="7979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97979"/>
          <w:bottom w:val="single" w:sz="8" w:space="0" w:color="797979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OrtaListe1-Vurgu2">
    <w:name w:val="Medium List 1 Accent 2"/>
    <w:basedOn w:val="NormalTablo"/>
    <w:uiPriority w:val="65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717171"/>
        <w:bottom w:val="single" w:sz="8" w:space="0" w:color="717171"/>
      </w:tblBorders>
    </w:tblPr>
    <w:tblStylePr w:type="firstRow">
      <w:rPr>
        <w:rFonts w:ascii="Arial" w:eastAsia="Arial" w:hAnsi="Arial" w:cstheme="majorBidi"/>
      </w:rPr>
      <w:tblPr/>
      <w:tcPr>
        <w:tcBorders>
          <w:top w:val="nil"/>
          <w:bottom w:val="single" w:sz="8" w:space="0" w:color="717171"/>
        </w:tcBorders>
      </w:tcPr>
    </w:tblStylePr>
    <w:tblStylePr w:type="lastRow">
      <w:rPr>
        <w:b/>
        <w:bCs/>
        <w:color w:val="424242"/>
      </w:rPr>
      <w:tblPr/>
      <w:tcPr>
        <w:tcBorders>
          <w:top w:val="single" w:sz="8" w:space="0" w:color="717171"/>
          <w:bottom w:val="single" w:sz="8" w:space="0" w:color="7171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17171"/>
          <w:bottom w:val="single" w:sz="8" w:space="0" w:color="717171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OrtaListe1-Vurgu3">
    <w:name w:val="Medium List 1 Accent 3"/>
    <w:basedOn w:val="NormalTablo"/>
    <w:uiPriority w:val="65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A6A6A6"/>
        <w:bottom w:val="single" w:sz="8" w:space="0" w:color="A6A6A6"/>
      </w:tblBorders>
    </w:tblPr>
    <w:tblStylePr w:type="firstRow">
      <w:rPr>
        <w:rFonts w:ascii="Arial" w:eastAsia="Arial" w:hAnsi="Arial" w:cstheme="majorBidi"/>
      </w:rPr>
      <w:tblPr/>
      <w:tcPr>
        <w:tcBorders>
          <w:top w:val="nil"/>
          <w:bottom w:val="single" w:sz="8" w:space="0" w:color="A6A6A6"/>
        </w:tcBorders>
      </w:tcPr>
    </w:tblStylePr>
    <w:tblStylePr w:type="lastRow">
      <w:rPr>
        <w:b/>
        <w:bCs/>
        <w:color w:val="424242"/>
      </w:rPr>
      <w:tblPr/>
      <w:tcPr>
        <w:tcBorders>
          <w:top w:val="single" w:sz="8" w:space="0" w:color="A6A6A6"/>
          <w:bottom w:val="single" w:sz="8" w:space="0" w:color="A6A6A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6A6A6"/>
          <w:bottom w:val="single" w:sz="8" w:space="0" w:color="A6A6A6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OrtaListe1-Vurgu4">
    <w:name w:val="Medium List 1 Accent 4"/>
    <w:basedOn w:val="NormalTablo"/>
    <w:uiPriority w:val="65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737373"/>
        <w:bottom w:val="single" w:sz="8" w:space="0" w:color="737373"/>
      </w:tblBorders>
    </w:tblPr>
    <w:tblStylePr w:type="firstRow">
      <w:rPr>
        <w:rFonts w:ascii="Arial" w:eastAsia="Arial" w:hAnsi="Arial" w:cstheme="majorBidi"/>
      </w:rPr>
      <w:tblPr/>
      <w:tcPr>
        <w:tcBorders>
          <w:top w:val="nil"/>
          <w:bottom w:val="single" w:sz="8" w:space="0" w:color="737373"/>
        </w:tcBorders>
      </w:tcPr>
    </w:tblStylePr>
    <w:tblStylePr w:type="lastRow">
      <w:rPr>
        <w:b/>
        <w:bCs/>
        <w:color w:val="424242"/>
      </w:rPr>
      <w:tblPr/>
      <w:tcPr>
        <w:tcBorders>
          <w:top w:val="single" w:sz="8" w:space="0" w:color="737373"/>
          <w:bottom w:val="single" w:sz="8" w:space="0" w:color="73737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37373"/>
          <w:bottom w:val="single" w:sz="8" w:space="0" w:color="737373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OrtaListe1-Vurgu5">
    <w:name w:val="Medium List 1 Accent 5"/>
    <w:basedOn w:val="NormalTablo"/>
    <w:uiPriority w:val="65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929292"/>
        <w:bottom w:val="single" w:sz="8" w:space="0" w:color="929292"/>
      </w:tblBorders>
    </w:tblPr>
    <w:tblStylePr w:type="firstRow">
      <w:rPr>
        <w:rFonts w:ascii="Arial" w:eastAsia="Arial" w:hAnsi="Arial" w:cstheme="majorBidi"/>
      </w:rPr>
      <w:tblPr/>
      <w:tcPr>
        <w:tcBorders>
          <w:top w:val="nil"/>
          <w:bottom w:val="single" w:sz="8" w:space="0" w:color="929292"/>
        </w:tcBorders>
      </w:tcPr>
    </w:tblStylePr>
    <w:tblStylePr w:type="lastRow">
      <w:rPr>
        <w:b/>
        <w:bCs/>
        <w:color w:val="424242"/>
      </w:rPr>
      <w:tblPr/>
      <w:tcPr>
        <w:tcBorders>
          <w:top w:val="single" w:sz="8" w:space="0" w:color="929292"/>
          <w:bottom w:val="single" w:sz="8" w:space="0" w:color="92929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29292"/>
          <w:bottom w:val="single" w:sz="8" w:space="0" w:color="929292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OrtaListe1-Vurgu6">
    <w:name w:val="Medium List 1 Accent 6"/>
    <w:basedOn w:val="NormalTablo"/>
    <w:uiPriority w:val="65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AAAAAA"/>
        <w:bottom w:val="single" w:sz="8" w:space="0" w:color="AAAAAA"/>
      </w:tblBorders>
    </w:tblPr>
    <w:tblStylePr w:type="firstRow">
      <w:rPr>
        <w:rFonts w:ascii="Arial" w:eastAsia="Arial" w:hAnsi="Arial" w:cstheme="majorBidi"/>
      </w:rPr>
      <w:tblPr/>
      <w:tcPr>
        <w:tcBorders>
          <w:top w:val="nil"/>
          <w:bottom w:val="single" w:sz="8" w:space="0" w:color="AAAAAA"/>
        </w:tcBorders>
      </w:tcPr>
    </w:tblStylePr>
    <w:tblStylePr w:type="lastRow">
      <w:rPr>
        <w:b/>
        <w:bCs/>
        <w:color w:val="424242"/>
      </w:rPr>
      <w:tblPr/>
      <w:tcPr>
        <w:tcBorders>
          <w:top w:val="single" w:sz="8" w:space="0" w:color="AAAAAA"/>
          <w:bottom w:val="single" w:sz="8" w:space="0" w:color="AAAAAA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AAAAA"/>
          <w:bottom w:val="single" w:sz="8" w:space="0" w:color="AAAAAA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OrtaListe2">
    <w:name w:val="Medium List 2"/>
    <w:basedOn w:val="NormalTablo"/>
    <w:uiPriority w:val="66"/>
    <w:rsid w:val="00CB0664"/>
    <w:pPr>
      <w:spacing w:after="0" w:line="240" w:lineRule="auto"/>
    </w:pPr>
    <w:rPr>
      <w:rFonts w:cstheme="majorBidi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rsid w:val="00CB0664"/>
    <w:pPr>
      <w:spacing w:after="0" w:line="240" w:lineRule="auto"/>
    </w:pPr>
    <w:rPr>
      <w:rFonts w:cstheme="majorBidi"/>
      <w:color w:val="000000"/>
    </w:rPr>
    <w:tblPr>
      <w:tblStyleRowBandSize w:val="1"/>
      <w:tblStyleColBandSize w:val="1"/>
      <w:tblBorders>
        <w:top w:val="single" w:sz="8" w:space="0" w:color="797979"/>
        <w:left w:val="single" w:sz="8" w:space="0" w:color="797979"/>
        <w:bottom w:val="single" w:sz="8" w:space="0" w:color="797979"/>
        <w:right w:val="single" w:sz="8" w:space="0" w:color="79797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97979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97979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97979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97979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rsid w:val="00CB0664"/>
    <w:pPr>
      <w:spacing w:after="0" w:line="240" w:lineRule="auto"/>
    </w:pPr>
    <w:rPr>
      <w:rFonts w:cstheme="majorBidi"/>
      <w:color w:val="000000"/>
    </w:rPr>
    <w:tblPr>
      <w:tblStyleRowBandSize w:val="1"/>
      <w:tblStyleColBandSize w:val="1"/>
      <w:tblBorders>
        <w:top w:val="single" w:sz="8" w:space="0" w:color="717171"/>
        <w:left w:val="single" w:sz="8" w:space="0" w:color="717171"/>
        <w:bottom w:val="single" w:sz="8" w:space="0" w:color="717171"/>
        <w:right w:val="single" w:sz="8" w:space="0" w:color="71717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1717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1717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1717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1717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rsid w:val="00CB0664"/>
    <w:pPr>
      <w:spacing w:after="0" w:line="240" w:lineRule="auto"/>
    </w:pPr>
    <w:rPr>
      <w:rFonts w:cstheme="majorBidi"/>
      <w:color w:val="000000"/>
    </w:rPr>
    <w:tblPr>
      <w:tblStyleRowBandSize w:val="1"/>
      <w:tblStyleColBandSize w:val="1"/>
      <w:tblBorders>
        <w:top w:val="single" w:sz="8" w:space="0" w:color="A6A6A6"/>
        <w:left w:val="single" w:sz="8" w:space="0" w:color="A6A6A6"/>
        <w:bottom w:val="single" w:sz="8" w:space="0" w:color="A6A6A6"/>
        <w:right w:val="single" w:sz="8" w:space="0" w:color="A6A6A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6A6A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6A6A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6A6A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6A6A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rsid w:val="00CB0664"/>
    <w:pPr>
      <w:spacing w:after="0" w:line="240" w:lineRule="auto"/>
    </w:pPr>
    <w:rPr>
      <w:rFonts w:cstheme="majorBidi"/>
      <w:color w:val="000000"/>
    </w:rPr>
    <w:tblPr>
      <w:tblStyleRowBandSize w:val="1"/>
      <w:tblStyleColBandSize w:val="1"/>
      <w:tblBorders>
        <w:top w:val="single" w:sz="8" w:space="0" w:color="737373"/>
        <w:left w:val="single" w:sz="8" w:space="0" w:color="737373"/>
        <w:bottom w:val="single" w:sz="8" w:space="0" w:color="737373"/>
        <w:right w:val="single" w:sz="8" w:space="0" w:color="73737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3737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3737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3737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3737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rsid w:val="00CB0664"/>
    <w:pPr>
      <w:spacing w:after="0" w:line="240" w:lineRule="auto"/>
    </w:pPr>
    <w:rPr>
      <w:rFonts w:cstheme="majorBidi"/>
      <w:color w:val="000000"/>
    </w:rPr>
    <w:tblPr>
      <w:tblStyleRowBandSize w:val="1"/>
      <w:tblStyleColBandSize w:val="1"/>
      <w:tblBorders>
        <w:top w:val="single" w:sz="8" w:space="0" w:color="929292"/>
        <w:left w:val="single" w:sz="8" w:space="0" w:color="929292"/>
        <w:bottom w:val="single" w:sz="8" w:space="0" w:color="929292"/>
        <w:right w:val="single" w:sz="8" w:space="0" w:color="92929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2929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2929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2929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2929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rsid w:val="00CB0664"/>
    <w:pPr>
      <w:spacing w:after="0" w:line="240" w:lineRule="auto"/>
    </w:pPr>
    <w:rPr>
      <w:rFonts w:cstheme="majorBidi"/>
      <w:color w:val="000000"/>
    </w:rPr>
    <w:tblPr>
      <w:tblStyleRowBandSize w:val="1"/>
      <w:tblStyleColBandSize w:val="1"/>
      <w:tblBorders>
        <w:top w:val="single" w:sz="8" w:space="0" w:color="AAAAAA"/>
        <w:left w:val="single" w:sz="8" w:space="0" w:color="AAAAAA"/>
        <w:bottom w:val="single" w:sz="8" w:space="0" w:color="AAAAAA"/>
        <w:right w:val="single" w:sz="8" w:space="0" w:color="AAAAAA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AAAAA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AAAAA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AAAAA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AAAAA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1">
    <w:name w:val="Medium Grid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A9A9A"/>
        <w:left w:val="single" w:sz="8" w:space="0" w:color="9A9A9A"/>
        <w:bottom w:val="single" w:sz="8" w:space="0" w:color="9A9A9A"/>
        <w:right w:val="single" w:sz="8" w:space="0" w:color="9A9A9A"/>
        <w:insideH w:val="single" w:sz="8" w:space="0" w:color="9A9A9A"/>
        <w:insideV w:val="single" w:sz="8" w:space="0" w:color="9A9A9A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A9A9A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OrtaKlavuz1-Vurgu2">
    <w:name w:val="Medium Grid 1 Accent 2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49494"/>
        <w:left w:val="single" w:sz="8" w:space="0" w:color="949494"/>
        <w:bottom w:val="single" w:sz="8" w:space="0" w:color="949494"/>
        <w:right w:val="single" w:sz="8" w:space="0" w:color="949494"/>
        <w:insideH w:val="single" w:sz="8" w:space="0" w:color="949494"/>
        <w:insideV w:val="single" w:sz="8" w:space="0" w:color="949494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4949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OrtaKlavuz1-Vurgu3">
    <w:name w:val="Medium Grid 1 Accent 3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CBCBC"/>
        <w:left w:val="single" w:sz="8" w:space="0" w:color="BCBCBC"/>
        <w:bottom w:val="single" w:sz="8" w:space="0" w:color="BCBCBC"/>
        <w:right w:val="single" w:sz="8" w:space="0" w:color="BCBCBC"/>
        <w:insideH w:val="single" w:sz="8" w:space="0" w:color="BCBCBC"/>
        <w:insideV w:val="single" w:sz="8" w:space="0" w:color="BCBCBC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CBCBC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OrtaKlavuz1-Vurgu4">
    <w:name w:val="Medium Grid 1 Accent 4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69696"/>
        <w:left w:val="single" w:sz="8" w:space="0" w:color="969696"/>
        <w:bottom w:val="single" w:sz="8" w:space="0" w:color="969696"/>
        <w:right w:val="single" w:sz="8" w:space="0" w:color="969696"/>
        <w:insideH w:val="single" w:sz="8" w:space="0" w:color="969696"/>
        <w:insideV w:val="single" w:sz="8" w:space="0" w:color="969696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6969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OrtaKlavuz1-Vurgu5">
    <w:name w:val="Medium Grid 1 Accent 5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ADADAD"/>
        <w:left w:val="single" w:sz="8" w:space="0" w:color="ADADAD"/>
        <w:bottom w:val="single" w:sz="8" w:space="0" w:color="ADADAD"/>
        <w:right w:val="single" w:sz="8" w:space="0" w:color="ADADAD"/>
        <w:insideH w:val="single" w:sz="8" w:space="0" w:color="ADADAD"/>
        <w:insideV w:val="single" w:sz="8" w:space="0" w:color="ADADAD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DADA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OrtaKlavuz1-Vurgu6">
    <w:name w:val="Medium Grid 1 Accent 6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FBFBF"/>
        <w:left w:val="single" w:sz="8" w:space="0" w:color="BFBFBF"/>
        <w:bottom w:val="single" w:sz="8" w:space="0" w:color="BFBFBF"/>
        <w:right w:val="single" w:sz="8" w:space="0" w:color="BFBFBF"/>
        <w:insideH w:val="single" w:sz="8" w:space="0" w:color="BFBFBF"/>
        <w:insideV w:val="single" w:sz="8" w:space="0" w:color="BFBF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OrtaKlavuz2">
    <w:name w:val="Medium Grid 2"/>
    <w:basedOn w:val="NormalTablo"/>
    <w:uiPriority w:val="68"/>
    <w:rsid w:val="00CB0664"/>
    <w:pPr>
      <w:spacing w:after="0" w:line="240" w:lineRule="auto"/>
    </w:pPr>
    <w:rPr>
      <w:rFonts w:cstheme="majorBidi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rsid w:val="00CB0664"/>
    <w:pPr>
      <w:spacing w:after="0" w:line="240" w:lineRule="auto"/>
    </w:pPr>
    <w:rPr>
      <w:rFonts w:cstheme="majorBidi"/>
      <w:color w:val="000000"/>
    </w:rPr>
    <w:tblPr>
      <w:tblStyleRowBandSize w:val="1"/>
      <w:tblStyleColBandSize w:val="1"/>
      <w:tblBorders>
        <w:top w:val="single" w:sz="8" w:space="0" w:color="797979"/>
        <w:left w:val="single" w:sz="8" w:space="0" w:color="797979"/>
        <w:bottom w:val="single" w:sz="8" w:space="0" w:color="797979"/>
        <w:right w:val="single" w:sz="8" w:space="0" w:color="797979"/>
        <w:insideH w:val="single" w:sz="8" w:space="0" w:color="797979"/>
        <w:insideV w:val="single" w:sz="8" w:space="0" w:color="797979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797979"/>
          <w:insideV w:val="single" w:sz="6" w:space="0" w:color="797979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rsid w:val="00CB0664"/>
    <w:pPr>
      <w:spacing w:after="0" w:line="240" w:lineRule="auto"/>
    </w:pPr>
    <w:rPr>
      <w:rFonts w:cstheme="majorBidi"/>
      <w:color w:val="000000"/>
    </w:rPr>
    <w:tblPr>
      <w:tblStyleRowBandSize w:val="1"/>
      <w:tblStyleColBandSize w:val="1"/>
      <w:tblBorders>
        <w:top w:val="single" w:sz="8" w:space="0" w:color="717171"/>
        <w:left w:val="single" w:sz="8" w:space="0" w:color="717171"/>
        <w:bottom w:val="single" w:sz="8" w:space="0" w:color="717171"/>
        <w:right w:val="single" w:sz="8" w:space="0" w:color="717171"/>
        <w:insideH w:val="single" w:sz="8" w:space="0" w:color="717171"/>
        <w:insideV w:val="single" w:sz="8" w:space="0" w:color="717171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717171"/>
          <w:insideV w:val="single" w:sz="6" w:space="0" w:color="717171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rsid w:val="00CB0664"/>
    <w:pPr>
      <w:spacing w:after="0" w:line="240" w:lineRule="auto"/>
    </w:pPr>
    <w:rPr>
      <w:rFonts w:cstheme="majorBidi"/>
      <w:color w:val="000000"/>
    </w:rPr>
    <w:tblPr>
      <w:tblStyleRowBandSize w:val="1"/>
      <w:tblStyleColBandSize w:val="1"/>
      <w:tblBorders>
        <w:top w:val="single" w:sz="8" w:space="0" w:color="A6A6A6"/>
        <w:left w:val="single" w:sz="8" w:space="0" w:color="A6A6A6"/>
        <w:bottom w:val="single" w:sz="8" w:space="0" w:color="A6A6A6"/>
        <w:right w:val="single" w:sz="8" w:space="0" w:color="A6A6A6"/>
        <w:insideH w:val="single" w:sz="8" w:space="0" w:color="A6A6A6"/>
        <w:insideV w:val="single" w:sz="8" w:space="0" w:color="A6A6A6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6A6A6"/>
          <w:insideV w:val="single" w:sz="6" w:space="0" w:color="A6A6A6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rsid w:val="00CB0664"/>
    <w:pPr>
      <w:spacing w:after="0" w:line="240" w:lineRule="auto"/>
    </w:pPr>
    <w:rPr>
      <w:rFonts w:cstheme="majorBidi"/>
      <w:color w:val="000000"/>
    </w:rPr>
    <w:tblPr>
      <w:tblStyleRowBandSize w:val="1"/>
      <w:tblStyleColBandSize w:val="1"/>
      <w:tblBorders>
        <w:top w:val="single" w:sz="8" w:space="0" w:color="737373"/>
        <w:left w:val="single" w:sz="8" w:space="0" w:color="737373"/>
        <w:bottom w:val="single" w:sz="8" w:space="0" w:color="737373"/>
        <w:right w:val="single" w:sz="8" w:space="0" w:color="737373"/>
        <w:insideH w:val="single" w:sz="8" w:space="0" w:color="737373"/>
        <w:insideV w:val="single" w:sz="8" w:space="0" w:color="737373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737373"/>
          <w:insideV w:val="single" w:sz="6" w:space="0" w:color="737373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rsid w:val="00CB0664"/>
    <w:pPr>
      <w:spacing w:after="0" w:line="240" w:lineRule="auto"/>
    </w:pPr>
    <w:rPr>
      <w:rFonts w:cstheme="majorBidi"/>
      <w:color w:val="000000"/>
    </w:rPr>
    <w:tblPr>
      <w:tblStyleRowBandSize w:val="1"/>
      <w:tblStyleColBandSize w:val="1"/>
      <w:tblBorders>
        <w:top w:val="single" w:sz="8" w:space="0" w:color="929292"/>
        <w:left w:val="single" w:sz="8" w:space="0" w:color="929292"/>
        <w:bottom w:val="single" w:sz="8" w:space="0" w:color="929292"/>
        <w:right w:val="single" w:sz="8" w:space="0" w:color="929292"/>
        <w:insideH w:val="single" w:sz="8" w:space="0" w:color="929292"/>
        <w:insideV w:val="single" w:sz="8" w:space="0" w:color="929292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929292"/>
          <w:insideV w:val="single" w:sz="6" w:space="0" w:color="929292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rsid w:val="00CB0664"/>
    <w:pPr>
      <w:spacing w:after="0" w:line="240" w:lineRule="auto"/>
    </w:pPr>
    <w:rPr>
      <w:rFonts w:cstheme="majorBidi"/>
      <w:color w:val="000000"/>
    </w:rPr>
    <w:tblPr>
      <w:tblStyleRowBandSize w:val="1"/>
      <w:tblStyleColBandSize w:val="1"/>
      <w:tblBorders>
        <w:top w:val="single" w:sz="8" w:space="0" w:color="AAAAAA"/>
        <w:left w:val="single" w:sz="8" w:space="0" w:color="AAAAAA"/>
        <w:bottom w:val="single" w:sz="8" w:space="0" w:color="AAAAAA"/>
        <w:right w:val="single" w:sz="8" w:space="0" w:color="AAAAAA"/>
        <w:insideH w:val="single" w:sz="8" w:space="0" w:color="AAAAAA"/>
        <w:insideV w:val="single" w:sz="8" w:space="0" w:color="AAAAAA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AAAAAA"/>
          <w:insideV w:val="single" w:sz="6" w:space="0" w:color="AAAAAA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">
    <w:name w:val="Medium Grid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 w:themeFill="accent1" w:themeFillTint="7F"/>
      </w:tcPr>
    </w:tblStylePr>
  </w:style>
  <w:style w:type="table" w:styleId="OrtaKlavuz3-Vurgu2">
    <w:name w:val="Medium Grid 3 Accent 2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 w:themeFill="accent2" w:themeFillTint="7F"/>
      </w:tcPr>
    </w:tblStylePr>
  </w:style>
  <w:style w:type="table" w:styleId="OrtaKlavuz3-Vurgu3">
    <w:name w:val="Medium Grid 3 Accent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 w:themeFill="accent3" w:themeFillTint="7F"/>
      </w:tcPr>
    </w:tblStylePr>
  </w:style>
  <w:style w:type="table" w:styleId="OrtaKlavuz3-Vurgu4">
    <w:name w:val="Medium Grid 3 Accent 4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 w:themeFill="accent4" w:themeFillTint="7F"/>
      </w:tcPr>
    </w:tblStylePr>
  </w:style>
  <w:style w:type="table" w:styleId="OrtaKlavuz3-Vurgu5">
    <w:name w:val="Medium Grid 3 Accent 5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 w:themeFill="accent5" w:themeFillTint="7F"/>
      </w:tcPr>
    </w:tblStylePr>
  </w:style>
  <w:style w:type="table" w:styleId="OrtaKlavuz3-Vurgu6">
    <w:name w:val="Medium Grid 3 Accent 6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 w:themeFill="accent6" w:themeFillTint="7F"/>
      </w:tcPr>
    </w:tblStylePr>
  </w:style>
  <w:style w:type="table" w:styleId="KoyuListe">
    <w:name w:val="Dark List"/>
    <w:basedOn w:val="NormalTablo"/>
    <w:uiPriority w:val="70"/>
    <w:rsid w:val="00CB0664"/>
    <w:pPr>
      <w:spacing w:after="0" w:line="240" w:lineRule="auto"/>
    </w:pPr>
    <w:rPr>
      <w:color w:val="FFFFFF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rsid w:val="00CB0664"/>
    <w:pPr>
      <w:spacing w:after="0" w:line="240" w:lineRule="auto"/>
    </w:pPr>
    <w:rPr>
      <w:color w:val="FFFFFF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KoyuListe-Vurgu2">
    <w:name w:val="Dark List Accent 2"/>
    <w:basedOn w:val="NormalTablo"/>
    <w:uiPriority w:val="70"/>
    <w:rsid w:val="00CB0664"/>
    <w:pPr>
      <w:spacing w:after="0" w:line="240" w:lineRule="auto"/>
    </w:pPr>
    <w:rPr>
      <w:color w:val="FFFFFF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KoyuListe-Vurgu3">
    <w:name w:val="Dark List Accent 3"/>
    <w:basedOn w:val="NormalTablo"/>
    <w:uiPriority w:val="70"/>
    <w:rsid w:val="00CB0664"/>
    <w:pPr>
      <w:spacing w:after="0" w:line="240" w:lineRule="auto"/>
    </w:pPr>
    <w:rPr>
      <w:color w:val="FFFFFF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KoyuListe-Vurgu4">
    <w:name w:val="Dark List Accent 4"/>
    <w:basedOn w:val="NormalTablo"/>
    <w:uiPriority w:val="70"/>
    <w:rsid w:val="00CB0664"/>
    <w:pPr>
      <w:spacing w:after="0" w:line="240" w:lineRule="auto"/>
    </w:pPr>
    <w:rPr>
      <w:color w:val="FFFFFF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KoyuListe-Vurgu5">
    <w:name w:val="Dark List Accent 5"/>
    <w:basedOn w:val="NormalTablo"/>
    <w:uiPriority w:val="70"/>
    <w:rsid w:val="00CB0664"/>
    <w:pPr>
      <w:spacing w:after="0" w:line="240" w:lineRule="auto"/>
    </w:pPr>
    <w:rPr>
      <w:color w:val="FFFFFF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KoyuListe-Vurgu6">
    <w:name w:val="Dark List Accent 6"/>
    <w:basedOn w:val="NormalTablo"/>
    <w:uiPriority w:val="70"/>
    <w:rsid w:val="00CB0664"/>
    <w:pPr>
      <w:spacing w:after="0" w:line="240" w:lineRule="auto"/>
    </w:pPr>
    <w:rPr>
      <w:color w:val="FFFFFF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RenkliGlgeleme">
    <w:name w:val="Colorful Shading"/>
    <w:basedOn w:val="NormalTablo"/>
    <w:uiPriority w:val="71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24" w:space="0" w:color="71717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1717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 w:themeFill="text1" w:themeFillShade="99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RenkliGlgeleme-Vurgu1">
    <w:name w:val="Colorful Shading Accent 1"/>
    <w:basedOn w:val="NormalTablo"/>
    <w:uiPriority w:val="71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24" w:space="0" w:color="717171"/>
        <w:left w:val="single" w:sz="4" w:space="0" w:color="797979"/>
        <w:bottom w:val="single" w:sz="4" w:space="0" w:color="797979"/>
        <w:right w:val="single" w:sz="4" w:space="0" w:color="797979"/>
        <w:insideH w:val="single" w:sz="4" w:space="0" w:color="FFFFFF"/>
        <w:insideV w:val="single" w:sz="4" w:space="0" w:color="FFFFFF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1717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 w:themeFill="accent1" w:themeFillShade="99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74747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RenkliGlgeleme-Vurgu2">
    <w:name w:val="Colorful Shading Accent 2"/>
    <w:basedOn w:val="NormalTablo"/>
    <w:uiPriority w:val="71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24" w:space="0" w:color="717171"/>
        <w:left w:val="single" w:sz="4" w:space="0" w:color="717171"/>
        <w:bottom w:val="single" w:sz="4" w:space="0" w:color="717171"/>
        <w:right w:val="single" w:sz="4" w:space="0" w:color="717171"/>
        <w:insideH w:val="single" w:sz="4" w:space="0" w:color="FFFFFF"/>
        <w:insideV w:val="single" w:sz="4" w:space="0" w:color="FFFFFF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1717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 w:themeFill="accent2" w:themeFillShade="99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24242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RenkliGlgeleme-Vurgu3">
    <w:name w:val="Colorful Shading Accent 3"/>
    <w:basedOn w:val="NormalTablo"/>
    <w:uiPriority w:val="71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24" w:space="0" w:color="737373"/>
        <w:left w:val="single" w:sz="4" w:space="0" w:color="A6A6A6"/>
        <w:bottom w:val="single" w:sz="4" w:space="0" w:color="A6A6A6"/>
        <w:right w:val="single" w:sz="4" w:space="0" w:color="A6A6A6"/>
        <w:insideH w:val="single" w:sz="4" w:space="0" w:color="FFFFFF"/>
        <w:insideV w:val="single" w:sz="4" w:space="0" w:color="FFFFFF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3737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 w:themeFill="accent3" w:themeFillShade="99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66666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24" w:space="0" w:color="A6A6A6"/>
        <w:left w:val="single" w:sz="4" w:space="0" w:color="737373"/>
        <w:bottom w:val="single" w:sz="4" w:space="0" w:color="737373"/>
        <w:right w:val="single" w:sz="4" w:space="0" w:color="737373"/>
        <w:insideH w:val="single" w:sz="4" w:space="0" w:color="FFFFFF"/>
        <w:insideV w:val="single" w:sz="4" w:space="0" w:color="FFFFFF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6A6A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 w:themeFill="accent4" w:themeFillShade="99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54545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RenkliGlgeleme-Vurgu5">
    <w:name w:val="Colorful Shading Accent 5"/>
    <w:basedOn w:val="NormalTablo"/>
    <w:uiPriority w:val="71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24" w:space="0" w:color="AAAAAA"/>
        <w:left w:val="single" w:sz="4" w:space="0" w:color="929292"/>
        <w:bottom w:val="single" w:sz="4" w:space="0" w:color="929292"/>
        <w:right w:val="single" w:sz="4" w:space="0" w:color="929292"/>
        <w:insideH w:val="single" w:sz="4" w:space="0" w:color="FFFFFF"/>
        <w:insideV w:val="single" w:sz="4" w:space="0" w:color="FFFFFF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AAAAA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 w:themeFill="accent5" w:themeFillShade="99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85858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RenkliGlgeleme-Vurgu6">
    <w:name w:val="Colorful Shading Accent 6"/>
    <w:basedOn w:val="NormalTablo"/>
    <w:uiPriority w:val="71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24" w:space="0" w:color="929292"/>
        <w:left w:val="single" w:sz="4" w:space="0" w:color="AAAAAA"/>
        <w:bottom w:val="single" w:sz="4" w:space="0" w:color="AAAAAA"/>
        <w:right w:val="single" w:sz="4" w:space="0" w:color="AAAAAA"/>
        <w:insideH w:val="single" w:sz="4" w:space="0" w:color="FFFFFF"/>
        <w:insideV w:val="single" w:sz="4" w:space="0" w:color="FFFFFF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2929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 w:themeFill="accent6" w:themeFillShade="99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A6A6A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RenkliListe">
    <w:name w:val="Colorful List"/>
    <w:basedOn w:val="NormalTablo"/>
    <w:uiPriority w:val="72"/>
    <w:rsid w:val="00CB0664"/>
    <w:pPr>
      <w:spacing w:after="0" w:line="240" w:lineRule="auto"/>
    </w:pPr>
    <w:rPr>
      <w:color w:val="000000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 w:themeFill="accent2" w:themeFillShade="CC"/>
      </w:tcPr>
    </w:tblStylePr>
    <w:tblStylePr w:type="lastRow">
      <w:rPr>
        <w:b/>
        <w:bCs/>
        <w:color w:val="585858"/>
      </w:rPr>
      <w:tblPr/>
      <w:tcPr>
        <w:tcBorders>
          <w:top w:val="single" w:sz="12" w:space="0" w:color="00000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rsid w:val="00CB0664"/>
    <w:pPr>
      <w:spacing w:after="0" w:line="240" w:lineRule="auto"/>
    </w:pPr>
    <w:rPr>
      <w:color w:val="000000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 w:themeFill="accent2" w:themeFillShade="CC"/>
      </w:tcPr>
    </w:tblStylePr>
    <w:tblStylePr w:type="lastRow">
      <w:rPr>
        <w:b/>
        <w:bCs/>
        <w:color w:val="585858"/>
      </w:rPr>
      <w:tblPr/>
      <w:tcPr>
        <w:tcBorders>
          <w:top w:val="single" w:sz="12" w:space="0" w:color="00000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RenkliListe-Vurgu2">
    <w:name w:val="Colorful List Accent 2"/>
    <w:basedOn w:val="NormalTablo"/>
    <w:uiPriority w:val="72"/>
    <w:rsid w:val="00CB0664"/>
    <w:pPr>
      <w:spacing w:after="0" w:line="240" w:lineRule="auto"/>
    </w:pPr>
    <w:rPr>
      <w:color w:val="000000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 w:themeFill="accent2" w:themeFillShade="CC"/>
      </w:tcPr>
    </w:tblStylePr>
    <w:tblStylePr w:type="lastRow">
      <w:rPr>
        <w:b/>
        <w:bCs/>
        <w:color w:val="585858"/>
      </w:rPr>
      <w:tblPr/>
      <w:tcPr>
        <w:tcBorders>
          <w:top w:val="single" w:sz="12" w:space="0" w:color="00000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RenkliListe-Vurgu3">
    <w:name w:val="Colorful List Accent 3"/>
    <w:basedOn w:val="NormalTablo"/>
    <w:uiPriority w:val="72"/>
    <w:rsid w:val="00CB0664"/>
    <w:pPr>
      <w:spacing w:after="0" w:line="240" w:lineRule="auto"/>
    </w:pPr>
    <w:rPr>
      <w:color w:val="000000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 w:themeFill="accent4" w:themeFillShade="CC"/>
      </w:tcPr>
    </w:tblStylePr>
    <w:tblStylePr w:type="lastRow">
      <w:rPr>
        <w:b/>
        <w:bCs/>
        <w:color w:val="5B5B5B"/>
      </w:rPr>
      <w:tblPr/>
      <w:tcPr>
        <w:tcBorders>
          <w:top w:val="single" w:sz="12" w:space="0" w:color="00000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RenkliListe-Vurgu4">
    <w:name w:val="Colorful List Accent 4"/>
    <w:basedOn w:val="NormalTablo"/>
    <w:uiPriority w:val="72"/>
    <w:rsid w:val="00CB0664"/>
    <w:pPr>
      <w:spacing w:after="0" w:line="240" w:lineRule="auto"/>
    </w:pPr>
    <w:rPr>
      <w:color w:val="000000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 w:themeFill="accent3" w:themeFillShade="CC"/>
      </w:tcPr>
    </w:tblStylePr>
    <w:tblStylePr w:type="lastRow">
      <w:rPr>
        <w:b/>
        <w:bCs/>
        <w:color w:val="898989"/>
      </w:rPr>
      <w:tblPr/>
      <w:tcPr>
        <w:tcBorders>
          <w:top w:val="single" w:sz="12" w:space="0" w:color="00000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RenkliListe-Vurgu5">
    <w:name w:val="Colorful List Accent 5"/>
    <w:basedOn w:val="NormalTablo"/>
    <w:uiPriority w:val="72"/>
    <w:rsid w:val="00CB0664"/>
    <w:pPr>
      <w:spacing w:after="0" w:line="240" w:lineRule="auto"/>
    </w:pPr>
    <w:rPr>
      <w:color w:val="000000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 w:themeFill="accent6" w:themeFillShade="CC"/>
      </w:tcPr>
    </w:tblStylePr>
    <w:tblStylePr w:type="lastRow">
      <w:rPr>
        <w:b/>
        <w:bCs/>
        <w:color w:val="8D8D8D"/>
      </w:rPr>
      <w:tblPr/>
      <w:tcPr>
        <w:tcBorders>
          <w:top w:val="single" w:sz="12" w:space="0" w:color="00000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RenkliListe-Vurgu6">
    <w:name w:val="Colorful List Accent 6"/>
    <w:basedOn w:val="NormalTablo"/>
    <w:uiPriority w:val="72"/>
    <w:rsid w:val="00CB0664"/>
    <w:pPr>
      <w:spacing w:after="0" w:line="240" w:lineRule="auto"/>
    </w:pPr>
    <w:rPr>
      <w:color w:val="000000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 w:themeFill="accent5" w:themeFillShade="CC"/>
      </w:tcPr>
    </w:tblStylePr>
    <w:tblStylePr w:type="lastRow">
      <w:rPr>
        <w:b/>
        <w:bCs/>
        <w:color w:val="757575"/>
      </w:rPr>
      <w:tblPr/>
      <w:tcPr>
        <w:tcBorders>
          <w:top w:val="single" w:sz="12" w:space="0" w:color="00000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RenkliKlavuz">
    <w:name w:val="Colorful Grid"/>
    <w:basedOn w:val="NormalTablo"/>
    <w:uiPriority w:val="73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/>
      </w:rPr>
      <w:tblPr/>
      <w:tcPr>
        <w:shd w:val="clear" w:color="auto" w:fill="999999" w:themeFill="text1" w:themeFillTint="66"/>
      </w:tcPr>
    </w:tblStylePr>
    <w:tblStylePr w:type="firstCol">
      <w:rPr>
        <w:color w:val="FFFFFF"/>
      </w:rPr>
      <w:tblPr/>
      <w:tcPr>
        <w:shd w:val="clear" w:color="auto" w:fill="000000" w:themeFill="text1" w:themeFillShade="BF"/>
      </w:tcPr>
    </w:tblStylePr>
    <w:tblStylePr w:type="lastCol">
      <w:rPr>
        <w:color w:val="FFFFFF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/>
      </w:rPr>
      <w:tblPr/>
      <w:tcPr>
        <w:shd w:val="clear" w:color="auto" w:fill="B4C6E7" w:themeFill="accent1" w:themeFillTint="66"/>
      </w:tcPr>
    </w:tblStylePr>
    <w:tblStylePr w:type="firstCol">
      <w:rPr>
        <w:color w:val="FFFFFF"/>
      </w:rPr>
      <w:tblPr/>
      <w:tcPr>
        <w:shd w:val="clear" w:color="auto" w:fill="2F5496" w:themeFill="accent1" w:themeFillShade="BF"/>
      </w:tcPr>
    </w:tblStylePr>
    <w:tblStylePr w:type="lastCol">
      <w:rPr>
        <w:color w:val="FFFFFF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RenkliKlavuz-Vurgu2">
    <w:name w:val="Colorful Grid Accent 2"/>
    <w:basedOn w:val="NormalTablo"/>
    <w:uiPriority w:val="73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/>
      </w:rPr>
      <w:tblPr/>
      <w:tcPr>
        <w:shd w:val="clear" w:color="auto" w:fill="F7CAAC" w:themeFill="accent2" w:themeFillTint="66"/>
      </w:tcPr>
    </w:tblStylePr>
    <w:tblStylePr w:type="firstCol">
      <w:rPr>
        <w:color w:val="FFFFFF"/>
      </w:rPr>
      <w:tblPr/>
      <w:tcPr>
        <w:shd w:val="clear" w:color="auto" w:fill="C45911" w:themeFill="accent2" w:themeFillShade="BF"/>
      </w:tcPr>
    </w:tblStylePr>
    <w:tblStylePr w:type="lastCol">
      <w:rPr>
        <w:color w:val="FFFFFF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RenkliKlavuz-Vurgu3">
    <w:name w:val="Colorful Grid Accent 3"/>
    <w:basedOn w:val="NormalTablo"/>
    <w:uiPriority w:val="73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/>
      </w:rPr>
      <w:tblPr/>
      <w:tcPr>
        <w:shd w:val="clear" w:color="auto" w:fill="DBDBDB" w:themeFill="accent3" w:themeFillTint="66"/>
      </w:tcPr>
    </w:tblStylePr>
    <w:tblStylePr w:type="firstCol">
      <w:rPr>
        <w:color w:val="FFFFFF"/>
      </w:rPr>
      <w:tblPr/>
      <w:tcPr>
        <w:shd w:val="clear" w:color="auto" w:fill="7B7B7B" w:themeFill="accent3" w:themeFillShade="BF"/>
      </w:tcPr>
    </w:tblStylePr>
    <w:tblStylePr w:type="lastCol">
      <w:rPr>
        <w:color w:val="FFFFFF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RenkliKlavuz-Vurgu4">
    <w:name w:val="Colorful Grid Accent 4"/>
    <w:basedOn w:val="NormalTablo"/>
    <w:uiPriority w:val="73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/>
      </w:rPr>
      <w:tblPr/>
      <w:tcPr>
        <w:shd w:val="clear" w:color="auto" w:fill="FFE599" w:themeFill="accent4" w:themeFillTint="66"/>
      </w:tcPr>
    </w:tblStylePr>
    <w:tblStylePr w:type="firstCol">
      <w:rPr>
        <w:color w:val="FFFFFF"/>
      </w:rPr>
      <w:tblPr/>
      <w:tcPr>
        <w:shd w:val="clear" w:color="auto" w:fill="BF8F00" w:themeFill="accent4" w:themeFillShade="BF"/>
      </w:tcPr>
    </w:tblStylePr>
    <w:tblStylePr w:type="lastCol">
      <w:rPr>
        <w:color w:val="FFFFFF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RenkliKlavuz-Vurgu5">
    <w:name w:val="Colorful Grid Accent 5"/>
    <w:basedOn w:val="NormalTablo"/>
    <w:uiPriority w:val="73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/>
      </w:rPr>
      <w:tblPr/>
      <w:tcPr>
        <w:shd w:val="clear" w:color="auto" w:fill="BDD6EE" w:themeFill="accent5" w:themeFillTint="66"/>
      </w:tcPr>
    </w:tblStylePr>
    <w:tblStylePr w:type="firstCol">
      <w:rPr>
        <w:color w:val="FFFFFF"/>
      </w:rPr>
      <w:tblPr/>
      <w:tcPr>
        <w:shd w:val="clear" w:color="auto" w:fill="2E74B5" w:themeFill="accent5" w:themeFillShade="BF"/>
      </w:tcPr>
    </w:tblStylePr>
    <w:tblStylePr w:type="lastCol">
      <w:rPr>
        <w:color w:val="FFFFFF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RenkliKlavuz-Vurgu6">
    <w:name w:val="Colorful Grid Accent 6"/>
    <w:basedOn w:val="NormalTablo"/>
    <w:uiPriority w:val="73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/>
      </w:rPr>
      <w:tblPr/>
      <w:tcPr>
        <w:shd w:val="clear" w:color="auto" w:fill="C5E0B3" w:themeFill="accent6" w:themeFillTint="66"/>
      </w:tcPr>
    </w:tblStylePr>
    <w:tblStylePr w:type="firstCol">
      <w:rPr>
        <w:color w:val="FFFFFF"/>
      </w:rPr>
      <w:tblPr/>
      <w:tcPr>
        <w:shd w:val="clear" w:color="auto" w:fill="538135" w:themeFill="accent6" w:themeFillShade="BF"/>
      </w:tcPr>
    </w:tblStylePr>
    <w:tblStylePr w:type="lastCol">
      <w:rPr>
        <w:color w:val="FFFFFF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ELT Practicum Academic References - APA 7</dc:title>
  <dc:subject>APA 7-formatted academic references</dc:subject>
  <dc:creator/>
  <cp:keywords>ELT; practicum; APA 7; references</cp:keywords>
  <dc:description>generated by python-docx</dc:description>
  <cp:lastModifiedBy>Yusuf Emre Yeşilyurt</cp:lastModifiedBy>
  <cp:revision>1</cp:revision>
  <dcterms:created xsi:type="dcterms:W3CDTF">2013-12-23T23:15:00Z</dcterms:created>
  <dcterms:modified xsi:type="dcterms:W3CDTF">2026-08-14T15:38:00Z</dcterms:modified>
  <cp:category/>
</cp:coreProperties>
</file>